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C05D5F">
      <w:pPr>
        <w:spacing w:after="0" w:line="240" w:lineRule="auto"/>
        <w:jc w:val="both"/>
        <w:rPr>
          <w:rFonts w:ascii="Sylfaen" w:hAnsi="Sylfaen"/>
          <w:b/>
        </w:rPr>
      </w:pPr>
    </w:p>
    <w:p w14:paraId="2192C57C" w14:textId="6E0C1B62" w:rsidR="009815C7" w:rsidRPr="00E37C5C" w:rsidRDefault="009815C7" w:rsidP="00C05D5F">
      <w:pPr>
        <w:spacing w:after="0" w:line="240" w:lineRule="auto"/>
        <w:jc w:val="both"/>
        <w:rPr>
          <w:rFonts w:ascii="Sylfaen" w:hAnsi="Sylfaen" w:cs="Sylfaen"/>
          <w:b/>
        </w:rPr>
      </w:pPr>
    </w:p>
    <w:p w14:paraId="701FB870" w14:textId="7C0CFF58" w:rsidR="009815C7" w:rsidRPr="00E37C5C" w:rsidRDefault="000A0D72" w:rsidP="00C05D5F">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C05D5F">
      <w:pPr>
        <w:spacing w:after="0" w:line="240" w:lineRule="auto"/>
        <w:jc w:val="both"/>
        <w:rPr>
          <w:rFonts w:ascii="Sylfaen" w:hAnsi="Sylfaen" w:cs="Sylfaen"/>
          <w:b/>
        </w:rPr>
      </w:pPr>
    </w:p>
    <w:p w14:paraId="119DDE74" w14:textId="79C6AC45" w:rsidR="007C1229" w:rsidRDefault="007C1229" w:rsidP="00C05D5F">
      <w:pPr>
        <w:spacing w:after="0" w:line="240" w:lineRule="auto"/>
        <w:jc w:val="both"/>
        <w:rPr>
          <w:rFonts w:ascii="Sylfaen" w:hAnsi="Sylfaen" w:cs="Sylfaen"/>
          <w:b/>
        </w:rPr>
      </w:pPr>
    </w:p>
    <w:p w14:paraId="6D724DD6" w14:textId="240B5C4F" w:rsidR="007C1229" w:rsidRPr="007C1229" w:rsidRDefault="007C1229" w:rsidP="00C05D5F">
      <w:pPr>
        <w:spacing w:after="0" w:line="240" w:lineRule="auto"/>
        <w:jc w:val="both"/>
        <w:rPr>
          <w:rFonts w:ascii="Sylfaen" w:hAnsi="Sylfaen" w:cs="Sylfaen"/>
          <w:b/>
        </w:rPr>
      </w:pPr>
      <w:proofErr w:type="spellStart"/>
      <w:proofErr w:type="gramStart"/>
      <w:r w:rsidRPr="007C1229">
        <w:rPr>
          <w:rFonts w:ascii="Sylfaen" w:hAnsi="Sylfaen" w:cs="Sylfaen"/>
          <w:b/>
        </w:rPr>
        <w:t>საგზაო</w:t>
      </w:r>
      <w:proofErr w:type="spellEnd"/>
      <w:proofErr w:type="gramEnd"/>
      <w:r w:rsidRPr="007C1229">
        <w:rPr>
          <w:rFonts w:ascii="Sylfaen" w:hAnsi="Sylfaen" w:cs="Sylfaen"/>
          <w:b/>
        </w:rPr>
        <w:t xml:space="preserve"> </w:t>
      </w:r>
      <w:proofErr w:type="spellStart"/>
      <w:r w:rsidRPr="007C1229">
        <w:rPr>
          <w:rFonts w:ascii="Sylfaen" w:hAnsi="Sylfaen" w:cs="Sylfaen"/>
          <w:b/>
        </w:rPr>
        <w:t>საფარის</w:t>
      </w:r>
      <w:proofErr w:type="spellEnd"/>
      <w:r w:rsidRPr="007C1229">
        <w:rPr>
          <w:rFonts w:ascii="Sylfaen" w:hAnsi="Sylfaen" w:cs="Sylfaen"/>
          <w:b/>
        </w:rPr>
        <w:t xml:space="preserve"> (</w:t>
      </w:r>
      <w:proofErr w:type="spellStart"/>
      <w:r w:rsidRPr="007C1229">
        <w:rPr>
          <w:rFonts w:ascii="Sylfaen" w:hAnsi="Sylfaen" w:cs="Sylfaen"/>
          <w:b/>
        </w:rPr>
        <w:t>ასფალტის</w:t>
      </w:r>
      <w:proofErr w:type="spellEnd"/>
      <w:r w:rsidRPr="007C1229">
        <w:rPr>
          <w:rFonts w:ascii="Sylfaen" w:hAnsi="Sylfaen" w:cs="Sylfaen"/>
          <w:b/>
        </w:rPr>
        <w:t xml:space="preserve">) </w:t>
      </w:r>
      <w:proofErr w:type="spellStart"/>
      <w:r w:rsidRPr="007C1229">
        <w:rPr>
          <w:rFonts w:ascii="Sylfaen" w:hAnsi="Sylfaen" w:cs="Sylfaen"/>
          <w:b/>
        </w:rPr>
        <w:t>აღდგენის</w:t>
      </w:r>
      <w:proofErr w:type="spellEnd"/>
      <w:r w:rsidRPr="007C1229">
        <w:rPr>
          <w:rFonts w:ascii="Sylfaen" w:hAnsi="Sylfaen" w:cs="Sylfaen"/>
          <w:b/>
        </w:rPr>
        <w:t xml:space="preserve"> </w:t>
      </w:r>
      <w:proofErr w:type="spellStart"/>
      <w:r w:rsidRPr="007C1229">
        <w:rPr>
          <w:rFonts w:ascii="Sylfaen" w:hAnsi="Sylfaen" w:cs="Sylfaen"/>
          <w:b/>
        </w:rPr>
        <w:t>და</w:t>
      </w:r>
      <w:proofErr w:type="spellEnd"/>
      <w:r w:rsidRPr="007C1229">
        <w:rPr>
          <w:rFonts w:ascii="Sylfaen" w:hAnsi="Sylfaen" w:cs="Sylfaen"/>
          <w:b/>
        </w:rPr>
        <w:t xml:space="preserve"> </w:t>
      </w:r>
      <w:proofErr w:type="spellStart"/>
      <w:r w:rsidRPr="007C1229">
        <w:rPr>
          <w:rFonts w:ascii="Sylfaen" w:hAnsi="Sylfaen" w:cs="Sylfaen"/>
          <w:b/>
        </w:rPr>
        <w:t>წყალსადენის</w:t>
      </w:r>
      <w:proofErr w:type="spellEnd"/>
      <w:r w:rsidRPr="007C1229">
        <w:rPr>
          <w:rFonts w:ascii="Sylfaen" w:hAnsi="Sylfaen" w:cs="Sylfaen"/>
          <w:b/>
        </w:rPr>
        <w:t xml:space="preserve">/ </w:t>
      </w:r>
      <w:proofErr w:type="spellStart"/>
      <w:r w:rsidRPr="007C1229">
        <w:rPr>
          <w:rFonts w:ascii="Sylfaen" w:hAnsi="Sylfaen" w:cs="Sylfaen"/>
          <w:b/>
        </w:rPr>
        <w:t>წყალარინების</w:t>
      </w:r>
      <w:proofErr w:type="spellEnd"/>
      <w:r w:rsidRPr="007C1229">
        <w:rPr>
          <w:rFonts w:ascii="Sylfaen" w:hAnsi="Sylfaen" w:cs="Sylfaen"/>
          <w:b/>
        </w:rPr>
        <w:t xml:space="preserve"> </w:t>
      </w:r>
      <w:proofErr w:type="spellStart"/>
      <w:r w:rsidRPr="007C1229">
        <w:rPr>
          <w:rFonts w:ascii="Sylfaen" w:hAnsi="Sylfaen" w:cs="Sylfaen"/>
          <w:b/>
        </w:rPr>
        <w:t>ქსელებზე</w:t>
      </w:r>
      <w:proofErr w:type="spellEnd"/>
      <w:r w:rsidRPr="007C1229">
        <w:rPr>
          <w:rFonts w:ascii="Sylfaen" w:hAnsi="Sylfaen" w:cs="Sylfaen"/>
          <w:b/>
        </w:rPr>
        <w:t xml:space="preserve"> </w:t>
      </w:r>
      <w:r w:rsidR="001D0413">
        <w:rPr>
          <w:rFonts w:ascii="Sylfaen" w:hAnsi="Sylfaen" w:cs="Sylfaen"/>
          <w:b/>
          <w:lang w:val="ka-GE"/>
        </w:rPr>
        <w:t xml:space="preserve">ახალი დაერთებების მიზნით </w:t>
      </w:r>
      <w:proofErr w:type="spellStart"/>
      <w:r w:rsidRPr="007C1229">
        <w:rPr>
          <w:rFonts w:ascii="Sylfaen" w:hAnsi="Sylfaen" w:cs="Sylfaen"/>
          <w:b/>
        </w:rPr>
        <w:t>მოწყობილ</w:t>
      </w:r>
      <w:proofErr w:type="spellEnd"/>
      <w:r w:rsidRPr="007C1229">
        <w:rPr>
          <w:rFonts w:ascii="Sylfaen" w:hAnsi="Sylfaen" w:cs="Sylfaen"/>
          <w:b/>
        </w:rPr>
        <w:t xml:space="preserve"> </w:t>
      </w:r>
      <w:r w:rsidR="001D0413">
        <w:rPr>
          <w:rFonts w:ascii="Sylfaen" w:hAnsi="Sylfaen" w:cs="Sylfaen"/>
          <w:b/>
          <w:lang w:val="ka-GE"/>
        </w:rPr>
        <w:t xml:space="preserve">განათხარების </w:t>
      </w:r>
      <w:r w:rsidRPr="007C1229">
        <w:rPr>
          <w:rFonts w:ascii="Sylfaen" w:hAnsi="Sylfaen" w:cs="Sylfaen"/>
          <w:b/>
        </w:rPr>
        <w:t xml:space="preserve"> </w:t>
      </w:r>
      <w:proofErr w:type="spellStart"/>
      <w:r w:rsidRPr="007C1229">
        <w:rPr>
          <w:rFonts w:ascii="Sylfaen" w:hAnsi="Sylfaen" w:cs="Sylfaen"/>
          <w:b/>
        </w:rPr>
        <w:t>მოწესრიგების</w:t>
      </w:r>
      <w:proofErr w:type="spellEnd"/>
      <w:r w:rsidRPr="007C1229">
        <w:rPr>
          <w:rFonts w:ascii="Sylfaen" w:hAnsi="Sylfaen" w:cs="Sylfaen"/>
          <w:b/>
        </w:rPr>
        <w:t xml:space="preserve"> </w:t>
      </w:r>
      <w:proofErr w:type="spellStart"/>
      <w:r w:rsidRPr="007C1229">
        <w:rPr>
          <w:rFonts w:ascii="Sylfaen" w:hAnsi="Sylfaen" w:cs="Sylfaen"/>
          <w:b/>
        </w:rPr>
        <w:t>სამუშაოების</w:t>
      </w:r>
      <w:proofErr w:type="spellEnd"/>
      <w:r w:rsidRPr="007C1229">
        <w:rPr>
          <w:rFonts w:ascii="Sylfaen" w:hAnsi="Sylfaen" w:cs="Sylfaen"/>
          <w:b/>
        </w:rPr>
        <w:t xml:space="preserve"> </w:t>
      </w:r>
      <w:proofErr w:type="spellStart"/>
      <w:r w:rsidRPr="007C1229">
        <w:rPr>
          <w:rFonts w:ascii="Sylfaen" w:hAnsi="Sylfaen" w:cs="Sylfaen"/>
          <w:b/>
        </w:rPr>
        <w:t>ერთი</w:t>
      </w:r>
      <w:proofErr w:type="spellEnd"/>
      <w:r w:rsidR="00546A46">
        <w:rPr>
          <w:rFonts w:ascii="Sylfaen" w:hAnsi="Sylfaen" w:cs="Sylfaen"/>
          <w:b/>
        </w:rPr>
        <w:t xml:space="preserve"> </w:t>
      </w:r>
      <w:proofErr w:type="spellStart"/>
      <w:r w:rsidR="00546A46">
        <w:rPr>
          <w:rFonts w:ascii="Sylfaen" w:hAnsi="Sylfaen" w:cs="Sylfaen"/>
          <w:b/>
        </w:rPr>
        <w:t>წლის</w:t>
      </w:r>
      <w:proofErr w:type="spellEnd"/>
      <w:r w:rsidR="00546A46">
        <w:rPr>
          <w:rFonts w:ascii="Sylfaen" w:hAnsi="Sylfaen" w:cs="Sylfaen"/>
          <w:b/>
        </w:rPr>
        <w:t xml:space="preserve"> </w:t>
      </w:r>
      <w:proofErr w:type="spellStart"/>
      <w:r w:rsidR="00546A46">
        <w:rPr>
          <w:rFonts w:ascii="Sylfaen" w:hAnsi="Sylfaen" w:cs="Sylfaen"/>
          <w:b/>
        </w:rPr>
        <w:t>განმავლობაში</w:t>
      </w:r>
      <w:proofErr w:type="spellEnd"/>
      <w:r w:rsidR="00546A46">
        <w:rPr>
          <w:rFonts w:ascii="Sylfaen" w:hAnsi="Sylfaen" w:cs="Sylfaen"/>
          <w:b/>
        </w:rPr>
        <w:t xml:space="preserve"> </w:t>
      </w:r>
      <w:proofErr w:type="spellStart"/>
      <w:r w:rsidR="00546A46">
        <w:rPr>
          <w:rFonts w:ascii="Sylfaen" w:hAnsi="Sylfaen" w:cs="Sylfaen"/>
          <w:b/>
        </w:rPr>
        <w:t>შესყიდვაზე</w:t>
      </w:r>
      <w:proofErr w:type="spellEnd"/>
      <w:r w:rsidR="00546A46">
        <w:rPr>
          <w:rFonts w:ascii="Sylfaen" w:hAnsi="Sylfaen" w:cs="Sylfaen"/>
          <w:b/>
        </w:rPr>
        <w:t> (</w:t>
      </w:r>
      <w:r w:rsidR="00C854BC">
        <w:rPr>
          <w:rFonts w:ascii="Sylfaen" w:hAnsi="Sylfaen" w:cs="Sylfaen"/>
          <w:b/>
          <w:lang w:val="ka-GE"/>
        </w:rPr>
        <w:t>გლდანი ნაძალადევი</w:t>
      </w:r>
      <w:r w:rsidR="00546A46">
        <w:rPr>
          <w:rFonts w:ascii="Sylfaen" w:hAnsi="Sylfaen" w:cs="Sylfaen"/>
          <w:b/>
          <w:lang w:val="ka-GE"/>
        </w:rPr>
        <w:t>ს</w:t>
      </w:r>
      <w:r w:rsidR="000E6272">
        <w:rPr>
          <w:rFonts w:ascii="Sylfaen" w:hAnsi="Sylfaen" w:cs="Sylfaen"/>
          <w:b/>
          <w:lang w:val="ka-GE"/>
        </w:rPr>
        <w:t xml:space="preserve"> და დიდუბე ჩუღურეთის</w:t>
      </w:r>
      <w:r w:rsidRPr="007C1229">
        <w:rPr>
          <w:rFonts w:ascii="Sylfaen" w:hAnsi="Sylfaen" w:cs="Sylfaen"/>
          <w:b/>
        </w:rPr>
        <w:t xml:space="preserve"> </w:t>
      </w:r>
      <w:proofErr w:type="spellStart"/>
      <w:r w:rsidRPr="007C1229">
        <w:rPr>
          <w:rFonts w:ascii="Sylfaen" w:hAnsi="Sylfaen" w:cs="Sylfaen"/>
          <w:b/>
        </w:rPr>
        <w:t>რაიონი</w:t>
      </w:r>
      <w:proofErr w:type="spellEnd"/>
      <w:r w:rsidR="000B0617">
        <w:rPr>
          <w:rFonts w:ascii="Sylfaen" w:hAnsi="Sylfaen" w:cs="Sylfaen"/>
          <w:b/>
          <w:lang w:val="ka-GE"/>
        </w:rPr>
        <w:t>, მცხეთა</w:t>
      </w:r>
      <w:r w:rsidRPr="007C1229">
        <w:rPr>
          <w:rFonts w:ascii="Sylfaen" w:hAnsi="Sylfaen" w:cs="Sylfaen"/>
          <w:b/>
        </w:rPr>
        <w:t>)</w:t>
      </w:r>
    </w:p>
    <w:p w14:paraId="55CBB96B" w14:textId="77777777" w:rsidR="007C1229" w:rsidRPr="00E37C5C" w:rsidRDefault="007C1229" w:rsidP="00C05D5F">
      <w:pPr>
        <w:spacing w:after="0" w:line="240" w:lineRule="auto"/>
        <w:jc w:val="both"/>
        <w:rPr>
          <w:rFonts w:ascii="Sylfaen" w:hAnsi="Sylfaen" w:cs="Sylfaen"/>
          <w:b/>
        </w:rPr>
      </w:pPr>
    </w:p>
    <w:p w14:paraId="5C5114A8" w14:textId="5778AEF3" w:rsidR="009815C7" w:rsidRPr="00E37C5C" w:rsidRDefault="009815C7" w:rsidP="00C05D5F">
      <w:pPr>
        <w:spacing w:after="0" w:line="240" w:lineRule="auto"/>
        <w:jc w:val="both"/>
        <w:rPr>
          <w:rFonts w:ascii="Sylfaen" w:hAnsi="Sylfaen" w:cs="Sylfaen"/>
          <w:b/>
          <w:lang w:val="ka-GE"/>
        </w:rPr>
      </w:pPr>
    </w:p>
    <w:p w14:paraId="4BDC7F5C" w14:textId="45F34D9C" w:rsidR="009815C7" w:rsidRPr="00E37C5C" w:rsidRDefault="009815C7" w:rsidP="00C05D5F">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C05D5F">
      <w:pPr>
        <w:spacing w:after="0" w:line="240" w:lineRule="auto"/>
        <w:jc w:val="both"/>
        <w:rPr>
          <w:rFonts w:ascii="Sylfaen" w:hAnsi="Sylfaen" w:cs="Sylfaen"/>
          <w:b/>
          <w:bCs/>
          <w:lang w:val="ka-GE"/>
        </w:rPr>
      </w:pPr>
    </w:p>
    <w:p w14:paraId="093F24C3" w14:textId="77777777" w:rsidR="007D73CE" w:rsidRPr="00E37C5C" w:rsidRDefault="007D73CE" w:rsidP="00C05D5F">
      <w:pPr>
        <w:spacing w:line="240" w:lineRule="auto"/>
        <w:jc w:val="both"/>
        <w:rPr>
          <w:rFonts w:ascii="Sylfaen" w:hAnsi="Sylfaen"/>
          <w:lang w:val="ka-GE"/>
        </w:rPr>
      </w:pPr>
    </w:p>
    <w:p w14:paraId="002939F3" w14:textId="77777777" w:rsidR="00FD0DCD" w:rsidRPr="00E37C5C" w:rsidRDefault="00FD0DCD" w:rsidP="00C05D5F">
      <w:pPr>
        <w:spacing w:after="0" w:line="240" w:lineRule="auto"/>
        <w:jc w:val="both"/>
        <w:rPr>
          <w:rFonts w:ascii="AcadNusx" w:hAnsi="AcadNusx"/>
          <w:b/>
        </w:rPr>
      </w:pPr>
    </w:p>
    <w:p w14:paraId="48A0C09F" w14:textId="77777777" w:rsidR="00FD0DCD" w:rsidRPr="00E37C5C" w:rsidRDefault="00FD0DCD" w:rsidP="00C05D5F">
      <w:pPr>
        <w:spacing w:after="0" w:line="240" w:lineRule="auto"/>
        <w:jc w:val="both"/>
        <w:rPr>
          <w:rFonts w:ascii="AcadNusx" w:hAnsi="AcadNusx"/>
          <w:b/>
        </w:rPr>
      </w:pPr>
    </w:p>
    <w:p w14:paraId="5A0A6715" w14:textId="77777777" w:rsidR="00FD0DCD" w:rsidRPr="00E37C5C" w:rsidRDefault="00FD0DCD" w:rsidP="00C05D5F">
      <w:pPr>
        <w:spacing w:after="0" w:line="240" w:lineRule="auto"/>
        <w:jc w:val="both"/>
        <w:rPr>
          <w:rFonts w:ascii="AcadNusx" w:hAnsi="AcadNusx"/>
          <w:b/>
        </w:rPr>
      </w:pPr>
    </w:p>
    <w:p w14:paraId="5C217841" w14:textId="77777777" w:rsidR="00FD0DCD" w:rsidRPr="00E37C5C" w:rsidRDefault="00FD0DCD" w:rsidP="00C05D5F">
      <w:pPr>
        <w:spacing w:after="0" w:line="240" w:lineRule="auto"/>
        <w:jc w:val="both"/>
        <w:rPr>
          <w:rFonts w:ascii="AcadNusx" w:hAnsi="AcadNusx"/>
          <w:b/>
        </w:rPr>
      </w:pPr>
    </w:p>
    <w:p w14:paraId="0B0F3779" w14:textId="77777777" w:rsidR="00FD0DCD" w:rsidRPr="00E37C5C" w:rsidRDefault="00FD0DCD" w:rsidP="00C05D5F">
      <w:pPr>
        <w:spacing w:after="0" w:line="240" w:lineRule="auto"/>
        <w:jc w:val="both"/>
        <w:rPr>
          <w:rFonts w:ascii="AcadNusx" w:hAnsi="AcadNusx"/>
          <w:b/>
        </w:rPr>
      </w:pPr>
    </w:p>
    <w:p w14:paraId="61CFD8F9" w14:textId="6A4EEDB0" w:rsidR="00FD0DCD" w:rsidRPr="00E37C5C" w:rsidRDefault="00FD0DCD" w:rsidP="00C05D5F">
      <w:pPr>
        <w:spacing w:after="0" w:line="240" w:lineRule="auto"/>
        <w:jc w:val="both"/>
        <w:rPr>
          <w:rFonts w:ascii="AcadNusx" w:hAnsi="AcadNusx"/>
          <w:b/>
        </w:rPr>
      </w:pPr>
    </w:p>
    <w:p w14:paraId="71017BAF" w14:textId="3101DF35" w:rsidR="00D30223" w:rsidRPr="00E37C5C" w:rsidRDefault="00D30223" w:rsidP="00C05D5F">
      <w:pPr>
        <w:spacing w:after="0" w:line="240" w:lineRule="auto"/>
        <w:jc w:val="both"/>
        <w:rPr>
          <w:rFonts w:ascii="AcadNusx" w:hAnsi="AcadNusx"/>
          <w:b/>
        </w:rPr>
      </w:pPr>
    </w:p>
    <w:p w14:paraId="2FDCBC90" w14:textId="25720EE4" w:rsidR="00D30223" w:rsidRPr="00E37C5C" w:rsidRDefault="00D30223" w:rsidP="00C05D5F">
      <w:pPr>
        <w:spacing w:after="0" w:line="240" w:lineRule="auto"/>
        <w:jc w:val="both"/>
        <w:rPr>
          <w:rFonts w:ascii="AcadNusx" w:hAnsi="AcadNusx"/>
          <w:b/>
        </w:rPr>
      </w:pPr>
    </w:p>
    <w:p w14:paraId="23B21307" w14:textId="3791F394" w:rsidR="00D30223" w:rsidRPr="00E37C5C" w:rsidRDefault="00D30223" w:rsidP="00C05D5F">
      <w:pPr>
        <w:spacing w:after="0" w:line="240" w:lineRule="auto"/>
        <w:jc w:val="both"/>
        <w:rPr>
          <w:rFonts w:ascii="AcadNusx" w:hAnsi="AcadNusx"/>
          <w:b/>
        </w:rPr>
      </w:pPr>
    </w:p>
    <w:p w14:paraId="753A4E60" w14:textId="68383FAE" w:rsidR="00D30223" w:rsidRPr="00E37C5C" w:rsidRDefault="00D30223" w:rsidP="00C05D5F">
      <w:pPr>
        <w:spacing w:after="0" w:line="240" w:lineRule="auto"/>
        <w:jc w:val="both"/>
        <w:rPr>
          <w:rFonts w:ascii="AcadNusx" w:hAnsi="AcadNusx"/>
          <w:b/>
        </w:rPr>
      </w:pPr>
    </w:p>
    <w:p w14:paraId="05FCA8B4" w14:textId="762D1C59" w:rsidR="009261B9" w:rsidRPr="00E37C5C" w:rsidRDefault="009261B9" w:rsidP="00C05D5F">
      <w:pPr>
        <w:spacing w:after="0" w:line="240" w:lineRule="auto"/>
        <w:jc w:val="both"/>
        <w:rPr>
          <w:rFonts w:ascii="AcadNusx" w:hAnsi="AcadNusx"/>
          <w:b/>
        </w:rPr>
      </w:pPr>
    </w:p>
    <w:p w14:paraId="14A14878" w14:textId="1C915489" w:rsidR="009261B9" w:rsidRDefault="009261B9" w:rsidP="00C05D5F">
      <w:pPr>
        <w:spacing w:after="0" w:line="240" w:lineRule="auto"/>
        <w:jc w:val="both"/>
        <w:rPr>
          <w:rFonts w:ascii="AcadNusx" w:hAnsi="AcadNusx"/>
          <w:b/>
        </w:rPr>
      </w:pPr>
    </w:p>
    <w:p w14:paraId="0E64CADD" w14:textId="483601A8" w:rsidR="00FC68DD" w:rsidRDefault="00FC68DD" w:rsidP="00C05D5F">
      <w:pPr>
        <w:spacing w:after="0" w:line="240" w:lineRule="auto"/>
        <w:jc w:val="both"/>
        <w:rPr>
          <w:rFonts w:ascii="AcadNusx" w:hAnsi="AcadNusx"/>
          <w:b/>
        </w:rPr>
      </w:pPr>
    </w:p>
    <w:p w14:paraId="5AEA55B5" w14:textId="6DBEE319" w:rsidR="00FC68DD" w:rsidRDefault="00FC68DD" w:rsidP="00C05D5F">
      <w:pPr>
        <w:spacing w:after="0" w:line="240" w:lineRule="auto"/>
        <w:jc w:val="both"/>
        <w:rPr>
          <w:rFonts w:ascii="AcadNusx" w:hAnsi="AcadNusx"/>
          <w:b/>
        </w:rPr>
      </w:pPr>
    </w:p>
    <w:p w14:paraId="4F1B15C4" w14:textId="77777777" w:rsidR="00FC68DD" w:rsidRPr="00E37C5C" w:rsidRDefault="00FC68DD" w:rsidP="00C05D5F">
      <w:pPr>
        <w:spacing w:after="0" w:line="240" w:lineRule="auto"/>
        <w:jc w:val="both"/>
        <w:rPr>
          <w:rFonts w:ascii="AcadNusx" w:hAnsi="AcadNusx"/>
          <w:b/>
        </w:rPr>
      </w:pPr>
    </w:p>
    <w:p w14:paraId="248DF051" w14:textId="42277446" w:rsidR="00277B37" w:rsidRDefault="00277B37" w:rsidP="00C05D5F">
      <w:pPr>
        <w:spacing w:after="0" w:line="240" w:lineRule="auto"/>
        <w:jc w:val="both"/>
        <w:rPr>
          <w:rFonts w:ascii="Sylfaen" w:hAnsi="Sylfaen"/>
          <w:b/>
          <w:lang w:val="ka-GE"/>
        </w:rPr>
      </w:pPr>
    </w:p>
    <w:p w14:paraId="7EA46E01" w14:textId="1B944E21" w:rsidR="00D7427F" w:rsidRDefault="00D7427F" w:rsidP="00C05D5F">
      <w:pPr>
        <w:spacing w:after="0" w:line="240" w:lineRule="auto"/>
        <w:jc w:val="both"/>
        <w:rPr>
          <w:rFonts w:ascii="Sylfaen" w:hAnsi="Sylfaen"/>
          <w:b/>
          <w:lang w:val="ka-GE"/>
        </w:rPr>
      </w:pPr>
    </w:p>
    <w:p w14:paraId="238603B5" w14:textId="7980AAE0" w:rsidR="00D7427F" w:rsidRDefault="00D7427F" w:rsidP="00C05D5F">
      <w:pPr>
        <w:spacing w:after="0" w:line="240" w:lineRule="auto"/>
        <w:jc w:val="both"/>
        <w:rPr>
          <w:rFonts w:ascii="Sylfaen" w:hAnsi="Sylfaen"/>
          <w:b/>
          <w:lang w:val="ka-GE"/>
        </w:rPr>
      </w:pPr>
    </w:p>
    <w:p w14:paraId="58285513" w14:textId="0E241C8D" w:rsidR="00D7427F" w:rsidRDefault="00D7427F" w:rsidP="00C05D5F">
      <w:pPr>
        <w:spacing w:after="0" w:line="240" w:lineRule="auto"/>
        <w:jc w:val="both"/>
        <w:rPr>
          <w:rFonts w:ascii="Sylfaen" w:hAnsi="Sylfaen"/>
          <w:b/>
          <w:lang w:val="ka-GE"/>
        </w:rPr>
      </w:pPr>
    </w:p>
    <w:p w14:paraId="1A680AD1" w14:textId="2F7FC439" w:rsidR="00D7427F" w:rsidRDefault="00D7427F" w:rsidP="00C05D5F">
      <w:pPr>
        <w:spacing w:after="0" w:line="240" w:lineRule="auto"/>
        <w:jc w:val="both"/>
        <w:rPr>
          <w:rFonts w:ascii="Sylfaen" w:hAnsi="Sylfaen"/>
          <w:b/>
          <w:lang w:val="ka-GE"/>
        </w:rPr>
      </w:pPr>
    </w:p>
    <w:p w14:paraId="53978A02" w14:textId="76ABAC81" w:rsidR="00D7427F" w:rsidRDefault="00D7427F" w:rsidP="00C05D5F">
      <w:pPr>
        <w:spacing w:after="0" w:line="240" w:lineRule="auto"/>
        <w:jc w:val="both"/>
        <w:rPr>
          <w:rFonts w:ascii="Sylfaen" w:hAnsi="Sylfaen"/>
          <w:b/>
          <w:lang w:val="ka-GE"/>
        </w:rPr>
      </w:pPr>
    </w:p>
    <w:p w14:paraId="3305B5A5" w14:textId="3C891BEE" w:rsidR="00D7427F" w:rsidRDefault="00D7427F" w:rsidP="00C05D5F">
      <w:pPr>
        <w:spacing w:after="0" w:line="240" w:lineRule="auto"/>
        <w:jc w:val="both"/>
        <w:rPr>
          <w:rFonts w:ascii="Sylfaen" w:hAnsi="Sylfaen"/>
          <w:b/>
          <w:lang w:val="ka-GE"/>
        </w:rPr>
      </w:pPr>
    </w:p>
    <w:p w14:paraId="73015552" w14:textId="5E47BFB8" w:rsidR="00D7427F" w:rsidRDefault="00D7427F" w:rsidP="00C05D5F">
      <w:pPr>
        <w:spacing w:after="0" w:line="240" w:lineRule="auto"/>
        <w:jc w:val="both"/>
        <w:rPr>
          <w:rFonts w:ascii="Sylfaen" w:hAnsi="Sylfaen"/>
          <w:b/>
          <w:lang w:val="ka-GE"/>
        </w:rPr>
      </w:pPr>
    </w:p>
    <w:p w14:paraId="0192E68A" w14:textId="36245159" w:rsidR="00D7427F" w:rsidRDefault="00D7427F" w:rsidP="00C05D5F">
      <w:pPr>
        <w:spacing w:after="0" w:line="240" w:lineRule="auto"/>
        <w:jc w:val="both"/>
        <w:rPr>
          <w:rFonts w:ascii="Sylfaen" w:hAnsi="Sylfaen"/>
          <w:b/>
          <w:lang w:val="ka-GE"/>
        </w:rPr>
      </w:pPr>
    </w:p>
    <w:p w14:paraId="2A5181C0" w14:textId="77777777" w:rsidR="00D7427F" w:rsidRPr="00E37C5C" w:rsidRDefault="00D7427F" w:rsidP="00C05D5F">
      <w:pPr>
        <w:spacing w:after="0" w:line="240" w:lineRule="auto"/>
        <w:jc w:val="both"/>
        <w:rPr>
          <w:rFonts w:ascii="Sylfaen" w:hAnsi="Sylfaen"/>
          <w:b/>
          <w:lang w:val="ka-GE"/>
        </w:rPr>
      </w:pPr>
    </w:p>
    <w:p w14:paraId="580D4E90" w14:textId="08B70B62" w:rsidR="00665C42" w:rsidRPr="00E37C5C" w:rsidRDefault="00665C42" w:rsidP="00C05D5F">
      <w:pPr>
        <w:spacing w:after="0" w:line="240" w:lineRule="auto"/>
        <w:jc w:val="both"/>
        <w:rPr>
          <w:rFonts w:ascii="AcadNusx" w:hAnsi="AcadNusx"/>
          <w:b/>
        </w:rPr>
      </w:pPr>
    </w:p>
    <w:p w14:paraId="38DCEA41" w14:textId="00B5D29B" w:rsidR="00A50438" w:rsidRPr="00FC68DD" w:rsidRDefault="000353F8" w:rsidP="00C05D5F">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002CEBA5" w14:textId="14BBB172" w:rsidR="006856E8" w:rsidRPr="006856E8" w:rsidRDefault="0012302C" w:rsidP="00C05D5F">
      <w:pPr>
        <w:spacing w:line="240" w:lineRule="auto"/>
        <w:jc w:val="both"/>
        <w:rPr>
          <w:rFonts w:ascii="Sylfaen" w:hAnsi="Sylfaen" w:cs="Sylfaen"/>
          <w:b/>
          <w:bCs/>
          <w:lang w:val="ka-GE"/>
        </w:rPr>
      </w:pPr>
      <w:r w:rsidRPr="000B0617">
        <w:rPr>
          <w:rFonts w:ascii="Sylfaen" w:hAnsi="Sylfaen" w:cs="Sylfaen"/>
          <w:b/>
          <w:lang w:val="ka-GE"/>
        </w:rPr>
        <w:t>შპს „ჯორჯიან უოთერ ენდ</w:t>
      </w:r>
      <w:r w:rsidRPr="0012302C">
        <w:rPr>
          <w:rFonts w:ascii="Sylfaen" w:hAnsi="Sylfaen" w:cs="Sylfaen"/>
          <w:lang w:val="ka-GE"/>
        </w:rPr>
        <w:t xml:space="preserve"> </w:t>
      </w:r>
      <w:r w:rsidRPr="000B0617">
        <w:rPr>
          <w:rFonts w:ascii="Sylfaen" w:hAnsi="Sylfaen" w:cs="Sylfaen"/>
          <w:b/>
          <w:lang w:val="ka-GE"/>
        </w:rPr>
        <w:t>ფაუერი“ (GWP)</w:t>
      </w:r>
      <w:r w:rsidRPr="0012302C">
        <w:rPr>
          <w:rFonts w:ascii="Sylfaen" w:hAnsi="Sylfaen" w:cs="Sylfaen"/>
          <w:lang w:val="ka-GE"/>
        </w:rPr>
        <w:t xml:space="preserve"> აცხადებს ელექტრონულ ტენდერს საგზაო საფარის (ასფალტის) აღდგენის და წყალსადენის/ წყალარინების  ქსელებზე </w:t>
      </w:r>
      <w:r w:rsidR="001D0413">
        <w:rPr>
          <w:rFonts w:ascii="Sylfaen" w:hAnsi="Sylfaen" w:cs="Sylfaen"/>
          <w:lang w:val="ka-GE"/>
        </w:rPr>
        <w:t xml:space="preserve"> </w:t>
      </w:r>
      <w:r w:rsidR="001D0413">
        <w:rPr>
          <w:rFonts w:ascii="Sylfaen" w:hAnsi="Sylfaen" w:cs="Sylfaen"/>
          <w:b/>
          <w:lang w:val="ka-GE"/>
        </w:rPr>
        <w:t xml:space="preserve">ახალი დაერთებების მიზნით </w:t>
      </w:r>
      <w:proofErr w:type="spellStart"/>
      <w:r w:rsidR="001D0413" w:rsidRPr="007C1229">
        <w:rPr>
          <w:rFonts w:ascii="Sylfaen" w:hAnsi="Sylfaen" w:cs="Sylfaen"/>
          <w:b/>
        </w:rPr>
        <w:t>მოწყობილ</w:t>
      </w:r>
      <w:proofErr w:type="spellEnd"/>
      <w:r w:rsidR="001D0413" w:rsidRPr="007C1229">
        <w:rPr>
          <w:rFonts w:ascii="Sylfaen" w:hAnsi="Sylfaen" w:cs="Sylfaen"/>
          <w:b/>
        </w:rPr>
        <w:t xml:space="preserve"> </w:t>
      </w:r>
      <w:r w:rsidR="001D0413">
        <w:rPr>
          <w:rFonts w:ascii="Sylfaen" w:hAnsi="Sylfaen" w:cs="Sylfaen"/>
          <w:b/>
          <w:lang w:val="ka-GE"/>
        </w:rPr>
        <w:t xml:space="preserve">განათხარების </w:t>
      </w:r>
      <w:r w:rsidRPr="0012302C">
        <w:rPr>
          <w:rFonts w:ascii="Sylfaen" w:hAnsi="Sylfaen" w:cs="Sylfaen"/>
          <w:lang w:val="ka-GE"/>
        </w:rPr>
        <w:t xml:space="preserve">  მოწესრიგების სამუშაოების ერთი წლის განმავლობაში შესყიდვაზე </w:t>
      </w:r>
      <w:r w:rsidR="006856E8">
        <w:rPr>
          <w:rFonts w:ascii="Sylfaen" w:hAnsi="Sylfaen" w:cs="Sylfaen"/>
          <w:lang w:val="ka-GE"/>
        </w:rPr>
        <w:t>გლდანი ნაძალადევის</w:t>
      </w:r>
      <w:r w:rsidR="000E6272">
        <w:rPr>
          <w:rFonts w:ascii="Sylfaen" w:hAnsi="Sylfaen" w:cs="Sylfaen"/>
          <w:lang w:val="ka-GE"/>
        </w:rPr>
        <w:t xml:space="preserve"> და დიდუბე ჩუღურეთის</w:t>
      </w:r>
      <w:r w:rsidR="00546A46">
        <w:rPr>
          <w:rFonts w:ascii="Sylfaen" w:hAnsi="Sylfaen" w:cs="Sylfaen"/>
          <w:lang w:val="ka-GE"/>
        </w:rPr>
        <w:t xml:space="preserve"> რაიონში (მ.შ </w:t>
      </w:r>
      <w:proofErr w:type="spellStart"/>
      <w:proofErr w:type="gramStart"/>
      <w:r w:rsidR="006856E8" w:rsidRPr="006856E8">
        <w:rPr>
          <w:rFonts w:ascii="Sylfaen" w:hAnsi="Sylfaen" w:cs="Sylfaen"/>
          <w:bCs/>
        </w:rPr>
        <w:t>ზაჰესი</w:t>
      </w:r>
      <w:proofErr w:type="spellEnd"/>
      <w:proofErr w:type="gramEnd"/>
      <w:r w:rsidR="006856E8" w:rsidRPr="006856E8">
        <w:rPr>
          <w:rFonts w:ascii="Sylfaen" w:hAnsi="Sylfaen" w:cs="Sylfaen"/>
          <w:bCs/>
        </w:rPr>
        <w:t xml:space="preserve">, </w:t>
      </w:r>
      <w:proofErr w:type="spellStart"/>
      <w:r w:rsidR="006856E8" w:rsidRPr="006856E8">
        <w:rPr>
          <w:rFonts w:ascii="Sylfaen" w:hAnsi="Sylfaen" w:cs="Sylfaen"/>
          <w:bCs/>
        </w:rPr>
        <w:t>სოფ</w:t>
      </w:r>
      <w:proofErr w:type="spellEnd"/>
      <w:r w:rsidR="006856E8" w:rsidRPr="006856E8">
        <w:rPr>
          <w:rFonts w:ascii="Sylfaen" w:hAnsi="Sylfaen" w:cs="Sylfaen"/>
          <w:bCs/>
        </w:rPr>
        <w:t xml:space="preserve">. </w:t>
      </w:r>
      <w:proofErr w:type="spellStart"/>
      <w:proofErr w:type="gramStart"/>
      <w:r w:rsidR="006856E8" w:rsidRPr="006856E8">
        <w:rPr>
          <w:rFonts w:ascii="Sylfaen" w:hAnsi="Sylfaen" w:cs="Sylfaen"/>
          <w:bCs/>
        </w:rPr>
        <w:t>გლდანი</w:t>
      </w:r>
      <w:proofErr w:type="spellEnd"/>
      <w:proofErr w:type="gramEnd"/>
      <w:r w:rsidR="00E31E98">
        <w:rPr>
          <w:rFonts w:ascii="Sylfaen" w:hAnsi="Sylfaen" w:cs="Sylfaen"/>
          <w:bCs/>
          <w:lang w:val="ka-GE"/>
        </w:rPr>
        <w:t>, მცხეთა</w:t>
      </w:r>
      <w:r w:rsidR="006856E8" w:rsidRPr="006856E8">
        <w:rPr>
          <w:rFonts w:ascii="Sylfaen" w:hAnsi="Sylfaen" w:cs="Sylfaen"/>
          <w:bCs/>
          <w:lang w:val="ka-GE"/>
        </w:rPr>
        <w:t>)</w:t>
      </w:r>
    </w:p>
    <w:p w14:paraId="2F787BB4" w14:textId="0A8DE23D" w:rsidR="0012302C" w:rsidRDefault="0012302C" w:rsidP="00C05D5F">
      <w:pPr>
        <w:spacing w:after="0" w:line="240" w:lineRule="auto"/>
        <w:jc w:val="both"/>
        <w:rPr>
          <w:rFonts w:ascii="Sylfaen" w:hAnsi="Sylfaen" w:cs="Sylfaen"/>
          <w:lang w:val="ka-GE"/>
        </w:rPr>
      </w:pPr>
    </w:p>
    <w:p w14:paraId="230A2B4A" w14:textId="39A2F655" w:rsidR="00546A46" w:rsidRDefault="00546A46" w:rsidP="00C05D5F">
      <w:pPr>
        <w:spacing w:after="0" w:line="240" w:lineRule="auto"/>
        <w:jc w:val="both"/>
        <w:rPr>
          <w:rFonts w:ascii="Sylfaen" w:hAnsi="Sylfaen" w:cs="Sylfaen"/>
          <w:lang w:val="ka-GE"/>
        </w:rPr>
      </w:pPr>
    </w:p>
    <w:p w14:paraId="3A5B2F2C" w14:textId="4D37904B" w:rsidR="00000982" w:rsidRDefault="00000982" w:rsidP="00C05D5F">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p w14:paraId="67165C23" w14:textId="6C0C7057" w:rsidR="005A427F" w:rsidRDefault="005A427F" w:rsidP="00C05D5F">
      <w:pPr>
        <w:spacing w:after="0" w:line="240" w:lineRule="auto"/>
        <w:jc w:val="both"/>
        <w:rPr>
          <w:rFonts w:ascii="Sylfaen" w:hAnsi="Sylfaen" w:cs="Sylfaen"/>
          <w:b/>
          <w:lang w:val="ka-GE"/>
        </w:rPr>
      </w:pPr>
    </w:p>
    <w:bookmarkStart w:id="0" w:name="_MON_1779884127"/>
    <w:bookmarkEnd w:id="0"/>
    <w:p w14:paraId="343EB337" w14:textId="50CB873E" w:rsidR="00C854BC" w:rsidRPr="003E5D33" w:rsidRDefault="004B1388" w:rsidP="00C05D5F">
      <w:pPr>
        <w:spacing w:after="0" w:line="240" w:lineRule="auto"/>
        <w:jc w:val="both"/>
        <w:rPr>
          <w:rFonts w:ascii="Sylfaen" w:hAnsi="Sylfaen" w:cs="Sylfaen"/>
          <w:b/>
          <w:lang w:val="ka-GE"/>
        </w:rPr>
      </w:pPr>
      <w:r>
        <w:rPr>
          <w:rFonts w:ascii="Sylfaen" w:hAnsi="Sylfaen" w:cs="Sylfaen"/>
          <w:b/>
        </w:rPr>
        <w:object w:dxaOrig="1520" w:dyaOrig="988" w14:anchorId="20D229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6.15pt;height:49.4pt" o:ole="">
            <v:imagedata r:id="rId9" o:title=""/>
          </v:shape>
          <o:OLEObject Type="Embed" ProgID="Excel.Sheet.12" ShapeID="_x0000_i1029" DrawAspect="Icon" ObjectID="_1780216166" r:id="rId10"/>
        </w:object>
      </w:r>
    </w:p>
    <w:p w14:paraId="2CF83EEA" w14:textId="032DBB54" w:rsidR="003E024B" w:rsidRPr="00000982" w:rsidRDefault="003E024B" w:rsidP="00C05D5F">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0E6272">
        <w:rPr>
          <w:rFonts w:ascii="Sylfaen" w:hAnsi="Sylfaen" w:cs="Sylfaen"/>
          <w:b/>
          <w:lang w:val="ka-GE"/>
        </w:rPr>
        <w:t xml:space="preserve"> </w:t>
      </w:r>
      <w:r w:rsidR="00670159">
        <w:rPr>
          <w:rFonts w:ascii="Sylfaen" w:hAnsi="Sylfaen" w:cs="Sylfaen"/>
          <w:b/>
          <w:lang w:val="ka-GE"/>
        </w:rPr>
        <w:t>და დღგ-ის გადასახადი)</w:t>
      </w:r>
    </w:p>
    <w:p w14:paraId="0353AF42" w14:textId="3AAE10D2" w:rsidR="001B055A" w:rsidRPr="00E37C5C" w:rsidRDefault="001B055A" w:rsidP="00C05D5F">
      <w:pPr>
        <w:spacing w:after="0" w:line="240" w:lineRule="auto"/>
        <w:jc w:val="both"/>
        <w:rPr>
          <w:rFonts w:ascii="Sylfaen" w:hAnsi="Sylfaen" w:cs="Sylfaen"/>
          <w:b/>
          <w:bCs/>
        </w:rPr>
      </w:pPr>
    </w:p>
    <w:p w14:paraId="42C81158" w14:textId="5A36B036" w:rsidR="001B055A" w:rsidRPr="00E37C5C" w:rsidRDefault="000353F8" w:rsidP="00C05D5F">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61B1E36C" w:rsidR="000353F8" w:rsidRDefault="00316A29" w:rsidP="00C05D5F">
      <w:pPr>
        <w:spacing w:after="0" w:line="240" w:lineRule="auto"/>
        <w:jc w:val="both"/>
        <w:rPr>
          <w:rFonts w:ascii="Sylfaen" w:hAnsi="Sylfaen" w:cs="Sylfaen"/>
          <w:b/>
          <w:bCs/>
          <w:lang w:val="ka-GE"/>
        </w:rPr>
      </w:pPr>
      <w:r>
        <w:rPr>
          <w:rFonts w:ascii="Sylfaen" w:hAnsi="Sylfaen" w:cs="Sylfaen"/>
          <w:lang w:val="ka-GE"/>
        </w:rPr>
        <w:t>გლდანი ნაძალადევის</w:t>
      </w:r>
      <w:r w:rsidR="006752F4">
        <w:rPr>
          <w:rFonts w:ascii="Sylfaen" w:hAnsi="Sylfaen" w:cs="Sylfaen"/>
          <w:lang w:val="ka-GE"/>
        </w:rPr>
        <w:t xml:space="preserve"> და დიდუბე ჩუღურეთის</w:t>
      </w:r>
      <w:r w:rsidR="00546A46">
        <w:rPr>
          <w:rFonts w:ascii="Sylfaen" w:hAnsi="Sylfaen" w:cs="Sylfaen"/>
          <w:lang w:val="ka-GE"/>
        </w:rPr>
        <w:t xml:space="preserve"> რაიონში</w:t>
      </w:r>
      <w:r w:rsidR="00D251BD" w:rsidRPr="008B394A">
        <w:rPr>
          <w:rFonts w:ascii="Sylfaen" w:hAnsi="Sylfaen" w:cs="Sylfaen"/>
          <w:color w:val="FF0000"/>
          <w:lang w:val="ka-GE"/>
        </w:rPr>
        <w:t xml:space="preserve"> </w:t>
      </w:r>
      <w:r w:rsidR="00FC68DD" w:rsidRPr="00FC68DD">
        <w:rPr>
          <w:rFonts w:ascii="Sylfaen" w:hAnsi="Sylfaen" w:cs="Sylfaen"/>
          <w:lang w:val="ka-GE"/>
        </w:rPr>
        <w:t xml:space="preserve">წყალსადენისა და წყალარინების ქსელებზე </w:t>
      </w:r>
      <w:r w:rsidR="0041399D">
        <w:rPr>
          <w:rFonts w:ascii="Sylfaen" w:hAnsi="Sylfaen" w:cs="Sylfaen"/>
          <w:b/>
          <w:lang w:val="ka-GE"/>
        </w:rPr>
        <w:t xml:space="preserve">ახალი დაერთებების მიზნით </w:t>
      </w:r>
      <w:proofErr w:type="spellStart"/>
      <w:r w:rsidR="0041399D" w:rsidRPr="007C1229">
        <w:rPr>
          <w:rFonts w:ascii="Sylfaen" w:hAnsi="Sylfaen" w:cs="Sylfaen"/>
          <w:b/>
        </w:rPr>
        <w:t>მოწყობილ</w:t>
      </w:r>
      <w:proofErr w:type="spellEnd"/>
      <w:r w:rsidR="0041399D" w:rsidRPr="007C1229">
        <w:rPr>
          <w:rFonts w:ascii="Sylfaen" w:hAnsi="Sylfaen" w:cs="Sylfaen"/>
          <w:b/>
        </w:rPr>
        <w:t xml:space="preserve"> </w:t>
      </w:r>
      <w:r w:rsidR="0041399D">
        <w:rPr>
          <w:rFonts w:ascii="Sylfaen" w:hAnsi="Sylfaen" w:cs="Sylfaen"/>
          <w:b/>
          <w:lang w:val="ka-GE"/>
        </w:rPr>
        <w:t xml:space="preserve">განათხარების </w:t>
      </w:r>
      <w:r w:rsidR="0041399D" w:rsidRPr="0012302C">
        <w:rPr>
          <w:rFonts w:ascii="Sylfaen" w:hAnsi="Sylfaen" w:cs="Sylfaen"/>
          <w:lang w:val="ka-GE"/>
        </w:rPr>
        <w:t xml:space="preserve">მოწესრიგების სამუშაოების </w:t>
      </w:r>
      <w:r w:rsidR="0041399D">
        <w:rPr>
          <w:rFonts w:ascii="Sylfaen" w:hAnsi="Sylfaen" w:cs="Sylfaen"/>
          <w:b/>
          <w:lang w:val="ka-GE"/>
        </w:rPr>
        <w:t xml:space="preserve"> </w:t>
      </w:r>
      <w:r w:rsidR="00FC68DD" w:rsidRPr="00FC68DD">
        <w:rPr>
          <w:rFonts w:ascii="Sylfaen" w:hAnsi="Sylfaen" w:cs="Sylfaen"/>
          <w:lang w:val="ka-GE"/>
        </w:rPr>
        <w:t xml:space="preserve">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0B0617">
        <w:rPr>
          <w:rFonts w:ascii="Sylfaen" w:hAnsi="Sylfaen" w:cs="Sylfaen"/>
          <w:b/>
          <w:bCs/>
          <w:lang w:val="ka-GE"/>
        </w:rPr>
        <w:t xml:space="preserve"> ფასების ცხრილი</w:t>
      </w:r>
      <w:r w:rsidR="00926883">
        <w:rPr>
          <w:rFonts w:ascii="Sylfaen" w:hAnsi="Sylfaen" w:cs="Sylfaen"/>
          <w:b/>
          <w:bCs/>
          <w:lang w:val="ka-GE"/>
        </w:rPr>
        <w:t>)</w:t>
      </w:r>
    </w:p>
    <w:p w14:paraId="1F83E6BA" w14:textId="77777777" w:rsidR="008649A8" w:rsidRDefault="008649A8" w:rsidP="00C05D5F">
      <w:pPr>
        <w:spacing w:after="0" w:line="240" w:lineRule="auto"/>
        <w:jc w:val="both"/>
        <w:rPr>
          <w:rFonts w:ascii="Sylfaen" w:hAnsi="Sylfaen" w:cs="Sylfaen"/>
          <w:b/>
          <w:bCs/>
          <w:lang w:val="ka-GE"/>
        </w:rPr>
      </w:pPr>
    </w:p>
    <w:p w14:paraId="011E43B0" w14:textId="3E575C22" w:rsidR="000353F8" w:rsidRDefault="000353F8" w:rsidP="00C05D5F">
      <w:pPr>
        <w:spacing w:after="0" w:line="240" w:lineRule="auto"/>
        <w:jc w:val="both"/>
        <w:rPr>
          <w:rFonts w:ascii="Sylfaen" w:hAnsi="Sylfaen"/>
          <w:b/>
          <w:lang w:val="ka-GE"/>
        </w:rPr>
      </w:pPr>
    </w:p>
    <w:p w14:paraId="387658B9" w14:textId="7EEAF027" w:rsidR="00B25981" w:rsidRPr="006752F4" w:rsidRDefault="00B25981" w:rsidP="00C05D5F">
      <w:pPr>
        <w:spacing w:line="240" w:lineRule="auto"/>
        <w:jc w:val="both"/>
        <w:rPr>
          <w:rFonts w:ascii="Sylfaen" w:hAnsi="Sylfaen" w:cs="Sylfaen"/>
          <w:color w:val="FF0000"/>
          <w:lang w:val="ka-GE"/>
        </w:rPr>
      </w:pPr>
      <w:r w:rsidRPr="006752F4">
        <w:rPr>
          <w:rFonts w:ascii="Sylfaen" w:hAnsi="Sylfaen"/>
          <w:b/>
          <w:color w:val="FF0000"/>
          <w:lang w:val="ka-GE"/>
        </w:rPr>
        <w:t xml:space="preserve">შენიშვნა: </w:t>
      </w:r>
      <w:r w:rsidRPr="006752F4">
        <w:rPr>
          <w:rFonts w:ascii="Sylfaen" w:hAnsi="Sylfaen" w:cs="Sylfaen"/>
          <w:color w:val="FF0000"/>
          <w:lang w:val="ka-GE"/>
        </w:rPr>
        <w:t>სამუშაოს სპეციფიკიდან გამომდინარე დამკვეთი არ იღებს ვალ</w:t>
      </w:r>
      <w:r w:rsidR="00FC68DD" w:rsidRPr="006752F4">
        <w:rPr>
          <w:rFonts w:ascii="Sylfaen" w:hAnsi="Sylfaen" w:cs="Sylfaen"/>
          <w:color w:val="FF0000"/>
          <w:lang w:val="ka-GE"/>
        </w:rPr>
        <w:t>დებულებას ხელშეკრულების</w:t>
      </w:r>
      <w:r w:rsidRPr="006752F4">
        <w:rPr>
          <w:rFonts w:ascii="Sylfaen" w:hAnsi="Sylfaen" w:cs="Sylfaen"/>
          <w:color w:val="FF0000"/>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C05D5F">
      <w:pPr>
        <w:spacing w:after="0" w:line="240" w:lineRule="auto"/>
        <w:jc w:val="both"/>
        <w:rPr>
          <w:rFonts w:ascii="Sylfaen" w:hAnsi="Sylfaen"/>
          <w:b/>
          <w:lang w:val="ka-GE"/>
        </w:rPr>
      </w:pPr>
    </w:p>
    <w:p w14:paraId="1B89961A" w14:textId="1C52C0A8" w:rsidR="00F90B03" w:rsidRDefault="008C0A74" w:rsidP="00C05D5F">
      <w:pPr>
        <w:spacing w:line="240" w:lineRule="auto"/>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C05D5F">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7AED1DE2" w:rsidR="00D251BD" w:rsidRPr="00D251BD" w:rsidRDefault="00D251BD" w:rsidP="00C05D5F">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6C346FE4" w:rsidR="00D251BD" w:rsidRPr="00000982" w:rsidRDefault="009712C3" w:rsidP="00C05D5F">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6856E8">
        <w:rPr>
          <w:rFonts w:ascii="Sylfaen" w:hAnsi="Sylfaen" w:cs="Sylfaen"/>
          <w:lang w:val="ka-GE"/>
        </w:rPr>
        <w:t xml:space="preserve"> N</w:t>
      </w:r>
      <w:r w:rsidR="00205330">
        <w:rPr>
          <w:rFonts w:ascii="Sylfaen" w:hAnsi="Sylfaen" w:cs="Sylfaen"/>
          <w:lang w:val="ka-GE"/>
        </w:rPr>
        <w:t>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C05D5F">
      <w:pPr>
        <w:spacing w:line="240" w:lineRule="auto"/>
        <w:jc w:val="both"/>
        <w:rPr>
          <w:rFonts w:ascii="Sylfaen" w:hAnsi="Sylfaen" w:cs="Sylfaen"/>
          <w:lang w:val="ka-GE"/>
        </w:rPr>
      </w:pPr>
      <w:r>
        <w:rPr>
          <w:rFonts w:ascii="Sylfaen" w:hAnsi="Sylfaen" w:cs="Sylfaen"/>
          <w:lang w:val="ka-GE"/>
        </w:rPr>
        <w:lastRenderedPageBreak/>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C05D5F">
      <w:pPr>
        <w:spacing w:after="0" w:line="240" w:lineRule="auto"/>
        <w:jc w:val="both"/>
        <w:rPr>
          <w:rFonts w:ascii="Sylfaen" w:hAnsi="Sylfaen"/>
          <w:b/>
          <w:sz w:val="20"/>
          <w:szCs w:val="20"/>
        </w:rPr>
      </w:pPr>
    </w:p>
    <w:p w14:paraId="0D1A00C0" w14:textId="608A457F" w:rsidR="008C04FA" w:rsidRPr="00A21BAB" w:rsidRDefault="00B04BAA" w:rsidP="00C05D5F">
      <w:pPr>
        <w:spacing w:line="240" w:lineRule="auto"/>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r w:rsidR="000B0617">
        <w:rPr>
          <w:rFonts w:ascii="Sylfaen" w:hAnsi="Sylfaen" w:cs="Sylfaen"/>
          <w:lang w:val="ka-GE"/>
        </w:rPr>
        <w:t>, ასეთი მოთხოვნის არსებობის შემთხვევაში</w:t>
      </w:r>
      <w:r w:rsidR="00117A87">
        <w:rPr>
          <w:rFonts w:ascii="Sylfaen" w:hAnsi="Sylfaen" w:cs="Sylfaen"/>
          <w:lang w:val="ka-GE"/>
        </w:rPr>
        <w:t>;</w:t>
      </w:r>
    </w:p>
    <w:p w14:paraId="5E3E417E" w14:textId="46DFFC94" w:rsidR="00A81360" w:rsidRPr="00BD1501" w:rsidRDefault="00A81360" w:rsidP="00C05D5F">
      <w:pPr>
        <w:spacing w:line="240" w:lineRule="auto"/>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C05D5F">
      <w:pPr>
        <w:spacing w:line="240" w:lineRule="auto"/>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C05D5F">
      <w:pPr>
        <w:spacing w:line="240" w:lineRule="auto"/>
        <w:jc w:val="both"/>
        <w:rPr>
          <w:rFonts w:ascii="Sylfaen" w:hAnsi="Sylfaen" w:cs="Sylfaen"/>
          <w:color w:val="222222"/>
          <w:shd w:val="clear" w:color="auto" w:fill="FFFFFF"/>
          <w:lang w:val="ka-GE"/>
        </w:rPr>
      </w:pPr>
      <w:proofErr w:type="spellStart"/>
      <w:proofErr w:type="gramStart"/>
      <w:r w:rsidRPr="00E37C5C">
        <w:rPr>
          <w:rFonts w:ascii="Sylfaen" w:hAnsi="Sylfaen" w:cs="Sylfaen"/>
          <w:color w:val="222222"/>
          <w:shd w:val="clear" w:color="auto" w:fill="FFFFFF"/>
        </w:rPr>
        <w:t>პრეტენდენტმა</w:t>
      </w:r>
      <w:proofErr w:type="spellEnd"/>
      <w:proofErr w:type="gram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bookmarkStart w:id="1" w:name="_GoBack"/>
    <w:p w14:paraId="282A25B1" w14:textId="52DF2790" w:rsidR="00926883" w:rsidRDefault="004B1388" w:rsidP="00C05D5F">
      <w:pPr>
        <w:spacing w:line="240" w:lineRule="auto"/>
        <w:jc w:val="both"/>
        <w:rPr>
          <w:rFonts w:ascii="Sylfaen" w:hAnsi="Sylfaen" w:cs="Sylfaen"/>
          <w:b/>
          <w:bCs/>
          <w:u w:val="single"/>
        </w:rPr>
      </w:pPr>
      <w:r>
        <w:rPr>
          <w:rFonts w:ascii="Sylfaen" w:hAnsi="Sylfaen" w:cs="Sylfaen"/>
          <w:b/>
          <w:bCs/>
          <w:u w:val="single"/>
        </w:rPr>
        <w:object w:dxaOrig="1520" w:dyaOrig="988" w14:anchorId="3938EE55">
          <v:shape id="_x0000_i1031" type="#_x0000_t75" style="width:76.15pt;height:49.4pt" o:ole="">
            <v:imagedata r:id="rId11" o:title=""/>
          </v:shape>
          <o:OLEObject Type="Embed" ProgID="Excel.Sheet.12" ShapeID="_x0000_i1031" DrawAspect="Icon" ObjectID="_1780216167" r:id="rId12"/>
        </w:object>
      </w:r>
      <w:bookmarkEnd w:id="1"/>
    </w:p>
    <w:p w14:paraId="0E9DAAC3" w14:textId="5CA76750" w:rsidR="007C3107" w:rsidRPr="007C3107" w:rsidRDefault="007C3107" w:rsidP="00C05D5F">
      <w:pPr>
        <w:spacing w:line="240" w:lineRule="auto"/>
        <w:jc w:val="both"/>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w:t>
      </w:r>
      <w:r w:rsidR="00C3290E">
        <w:rPr>
          <w:rFonts w:ascii="Sylfaen" w:hAnsi="Sylfaen" w:cs="Sylfaen"/>
          <w:bCs/>
          <w:u w:val="single"/>
          <w:lang w:val="ka-GE"/>
        </w:rPr>
        <w:t>რჯთაღრიცხვის მხოლოდ ერთი ვარიანტი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DD7D977" w:rsidR="00926883" w:rsidRPr="00926883" w:rsidRDefault="00926883" w:rsidP="00C05D5F">
      <w:pPr>
        <w:spacing w:line="240" w:lineRule="auto"/>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3440E420" w:rsidR="008C04FA" w:rsidRPr="00E37C5C" w:rsidRDefault="00387591" w:rsidP="00C05D5F">
      <w:pPr>
        <w:spacing w:line="240" w:lineRule="auto"/>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w:t>
      </w:r>
      <w:r w:rsidR="008C1049">
        <w:rPr>
          <w:rFonts w:ascii="Sylfaen" w:hAnsi="Sylfaen" w:cs="Sylfaen"/>
          <w:b/>
        </w:rPr>
        <w:t xml:space="preserve"> </w:t>
      </w:r>
      <w:r w:rsidR="003657A5" w:rsidRPr="00BD1501">
        <w:rPr>
          <w:rFonts w:ascii="Sylfaen" w:hAnsi="Sylfaen" w:cs="Sylfaen"/>
          <w:b/>
          <w:lang w:val="ka-GE"/>
        </w:rPr>
        <w:t>(ხელშეკრულების) ვადა</w:t>
      </w:r>
    </w:p>
    <w:p w14:paraId="21CEDCF0" w14:textId="26536097" w:rsidR="00F90B03" w:rsidRPr="00E37C5C" w:rsidRDefault="008219B3" w:rsidP="00C05D5F">
      <w:pPr>
        <w:spacing w:line="240" w:lineRule="auto"/>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C05D5F">
      <w:pPr>
        <w:spacing w:line="240" w:lineRule="auto"/>
        <w:jc w:val="both"/>
        <w:rPr>
          <w:rFonts w:ascii="Sylfaen" w:hAnsi="Sylfaen"/>
          <w:b/>
          <w:lang w:val="ka-GE"/>
        </w:rPr>
      </w:pPr>
      <w:proofErr w:type="gramStart"/>
      <w:r w:rsidRPr="00E37C5C">
        <w:rPr>
          <w:rFonts w:ascii="Sylfaen" w:hAnsi="Sylfaen" w:cs="Sylfaen"/>
        </w:rPr>
        <w:t>1</w:t>
      </w:r>
      <w:r w:rsidR="00CF7A57" w:rsidRPr="00E37C5C">
        <w:rPr>
          <w:rFonts w:ascii="Sylfaen" w:hAnsi="Sylfaen" w:cs="Sylfaen"/>
        </w:rPr>
        <w:t>.5</w:t>
      </w:r>
      <w:proofErr w:type="gramEnd"/>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6588DCAD" w:rsidR="00D16A7A" w:rsidRPr="000839D9" w:rsidRDefault="00BD1501" w:rsidP="00C05D5F">
      <w:pPr>
        <w:spacing w:line="240" w:lineRule="auto"/>
        <w:jc w:val="both"/>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6856E8">
        <w:rPr>
          <w:rFonts w:ascii="Sylfaen" w:hAnsi="Sylfaen"/>
          <w:lang w:val="ka-GE"/>
        </w:rPr>
        <w:t>გლდანი</w:t>
      </w:r>
      <w:r w:rsidR="005A0872">
        <w:rPr>
          <w:rFonts w:ascii="Sylfaen" w:hAnsi="Sylfaen"/>
          <w:lang w:val="ka-GE"/>
        </w:rPr>
        <w:t>-</w:t>
      </w:r>
      <w:r w:rsidR="006856E8">
        <w:rPr>
          <w:rFonts w:ascii="Sylfaen" w:hAnsi="Sylfaen"/>
          <w:lang w:val="ka-GE"/>
        </w:rPr>
        <w:t>ნაძალადევის</w:t>
      </w:r>
      <w:r w:rsidR="000E6272">
        <w:rPr>
          <w:rFonts w:ascii="Sylfaen" w:hAnsi="Sylfaen"/>
          <w:lang w:val="ka-GE"/>
        </w:rPr>
        <w:t xml:space="preserve"> და დიდუბე</w:t>
      </w:r>
      <w:r w:rsidR="005A0872">
        <w:rPr>
          <w:rFonts w:ascii="Sylfaen" w:hAnsi="Sylfaen"/>
          <w:lang w:val="ka-GE"/>
        </w:rPr>
        <w:t>-</w:t>
      </w:r>
      <w:r w:rsidR="000E6272">
        <w:rPr>
          <w:rFonts w:ascii="Sylfaen" w:hAnsi="Sylfaen"/>
          <w:lang w:val="ka-GE"/>
        </w:rPr>
        <w:t>ჩუღურეთის</w:t>
      </w:r>
      <w:r w:rsidR="00C3290E">
        <w:rPr>
          <w:rFonts w:ascii="Sylfaen" w:hAnsi="Sylfaen"/>
          <w:lang w:val="ka-GE"/>
        </w:rPr>
        <w:t xml:space="preserve"> </w:t>
      </w:r>
      <w:r w:rsidR="00C11E7E">
        <w:rPr>
          <w:rFonts w:ascii="Sylfaen" w:hAnsi="Sylfaen"/>
          <w:lang w:val="ka-GE"/>
        </w:rPr>
        <w:t xml:space="preserve"> </w:t>
      </w:r>
      <w:r w:rsidR="008219B3">
        <w:rPr>
          <w:rFonts w:ascii="Sylfaen" w:hAnsi="Sylfaen"/>
          <w:lang w:val="ka-GE"/>
        </w:rPr>
        <w:t>რაიონში</w:t>
      </w:r>
      <w:r w:rsidR="008B394A">
        <w:rPr>
          <w:rFonts w:ascii="Sylfaen" w:hAnsi="Sylfaen"/>
          <w:lang w:val="ka-GE"/>
        </w:rPr>
        <w:t xml:space="preserve"> (მ.შ </w:t>
      </w:r>
      <w:proofErr w:type="spellStart"/>
      <w:proofErr w:type="gramStart"/>
      <w:r w:rsidR="000B0617" w:rsidRPr="006856E8">
        <w:rPr>
          <w:rFonts w:ascii="Sylfaen" w:hAnsi="Sylfaen" w:cs="Sylfaen"/>
          <w:bCs/>
        </w:rPr>
        <w:t>ზაჰესი</w:t>
      </w:r>
      <w:proofErr w:type="spellEnd"/>
      <w:proofErr w:type="gramEnd"/>
      <w:r w:rsidR="000B0617" w:rsidRPr="006856E8">
        <w:rPr>
          <w:rFonts w:ascii="Sylfaen" w:hAnsi="Sylfaen" w:cs="Sylfaen"/>
          <w:bCs/>
        </w:rPr>
        <w:t xml:space="preserve">, </w:t>
      </w:r>
      <w:proofErr w:type="spellStart"/>
      <w:r w:rsidR="000B0617" w:rsidRPr="006856E8">
        <w:rPr>
          <w:rFonts w:ascii="Sylfaen" w:hAnsi="Sylfaen" w:cs="Sylfaen"/>
          <w:bCs/>
        </w:rPr>
        <w:t>სოფ</w:t>
      </w:r>
      <w:proofErr w:type="spellEnd"/>
      <w:r w:rsidR="000B0617" w:rsidRPr="006856E8">
        <w:rPr>
          <w:rFonts w:ascii="Sylfaen" w:hAnsi="Sylfaen" w:cs="Sylfaen"/>
          <w:bCs/>
        </w:rPr>
        <w:t xml:space="preserve">. </w:t>
      </w:r>
      <w:proofErr w:type="spellStart"/>
      <w:proofErr w:type="gramStart"/>
      <w:r w:rsidR="000B0617" w:rsidRPr="006856E8">
        <w:rPr>
          <w:rFonts w:ascii="Sylfaen" w:hAnsi="Sylfaen" w:cs="Sylfaen"/>
          <w:bCs/>
        </w:rPr>
        <w:t>გლდანი</w:t>
      </w:r>
      <w:proofErr w:type="spellEnd"/>
      <w:proofErr w:type="gramEnd"/>
      <w:r w:rsidR="000B0617">
        <w:rPr>
          <w:rFonts w:ascii="Sylfaen" w:hAnsi="Sylfaen" w:cs="Sylfaen"/>
          <w:bCs/>
          <w:lang w:val="ka-GE"/>
        </w:rPr>
        <w:t xml:space="preserve">, </w:t>
      </w:r>
      <w:r w:rsidR="002A4474">
        <w:rPr>
          <w:rFonts w:ascii="Sylfaen" w:hAnsi="Sylfaen"/>
          <w:lang w:val="ka-GE"/>
        </w:rPr>
        <w:t xml:space="preserve"> და მცხეთა</w:t>
      </w:r>
      <w:r w:rsidR="008B394A">
        <w:rPr>
          <w:rFonts w:ascii="Sylfaen" w:hAnsi="Sylfaen"/>
          <w:lang w:val="ka-GE"/>
        </w:rPr>
        <w:t>)</w:t>
      </w:r>
      <w:r w:rsidR="00C3290E">
        <w:rPr>
          <w:rFonts w:ascii="Sylfaen" w:hAnsi="Sylfaen"/>
          <w:lang w:val="ka-GE"/>
        </w:rPr>
        <w:t>.</w:t>
      </w:r>
    </w:p>
    <w:p w14:paraId="1B224802" w14:textId="083059DF" w:rsidR="008C0A74" w:rsidRPr="00E37C5C" w:rsidRDefault="00CF7A57" w:rsidP="00C05D5F">
      <w:pPr>
        <w:spacing w:after="0" w:line="240" w:lineRule="auto"/>
        <w:jc w:val="both"/>
        <w:rPr>
          <w:rFonts w:ascii="Sylfaen" w:hAnsi="Sylfaen"/>
          <w:b/>
          <w:lang w:val="ka-GE"/>
        </w:rPr>
      </w:pPr>
      <w:proofErr w:type="gramStart"/>
      <w:r w:rsidRPr="00E37C5C">
        <w:rPr>
          <w:rFonts w:ascii="Sylfaen" w:hAnsi="Sylfaen" w:cs="Sylfaen"/>
        </w:rPr>
        <w:t>1.6</w:t>
      </w:r>
      <w:proofErr w:type="gramEnd"/>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C05D5F">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C05D5F">
      <w:pPr>
        <w:pStyle w:val="ListParagraph"/>
        <w:spacing w:after="0" w:line="240" w:lineRule="auto"/>
        <w:ind w:left="0"/>
        <w:jc w:val="both"/>
        <w:rPr>
          <w:rFonts w:ascii="Sylfaen" w:hAnsi="Sylfaen"/>
          <w:lang w:val="ka-GE"/>
        </w:rPr>
      </w:pPr>
    </w:p>
    <w:p w14:paraId="0CB34697" w14:textId="139EF4B9" w:rsidR="00F516B6" w:rsidRPr="00F516B6" w:rsidRDefault="00F516B6" w:rsidP="00C05D5F">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7B2C5B85" w14:textId="203E0140" w:rsidR="00CF7A57" w:rsidRPr="00E37C5C" w:rsidRDefault="00CF7A57" w:rsidP="00C05D5F">
      <w:pPr>
        <w:spacing w:after="0" w:line="240" w:lineRule="auto"/>
        <w:jc w:val="both"/>
        <w:rPr>
          <w:rFonts w:ascii="Sylfaen" w:hAnsi="Sylfaen"/>
          <w:lang w:val="ka-GE"/>
        </w:rPr>
      </w:pPr>
    </w:p>
    <w:p w14:paraId="267D4EF8" w14:textId="18000FE0" w:rsidR="00CF7A57" w:rsidRPr="00E37C5C" w:rsidRDefault="00CF7A57" w:rsidP="00C05D5F">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C05D5F">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 xml:space="preserve">გამოცდილება, რაზედაც უნდა </w:t>
      </w:r>
      <w:r w:rsidR="009D5E96" w:rsidRPr="00E37C5C">
        <w:rPr>
          <w:rFonts w:ascii="Sylfaen" w:hAnsi="Sylfaen"/>
          <w:lang w:val="ka-GE"/>
        </w:rPr>
        <w:lastRenderedPageBreak/>
        <w:t>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C05D5F">
      <w:pPr>
        <w:spacing w:after="0" w:line="240" w:lineRule="auto"/>
        <w:jc w:val="both"/>
        <w:rPr>
          <w:rFonts w:ascii="Sylfaen" w:hAnsi="Sylfaen"/>
          <w:b/>
          <w:lang w:val="ka-GE"/>
        </w:rPr>
      </w:pPr>
    </w:p>
    <w:p w14:paraId="1EE31693" w14:textId="5B81418E" w:rsidR="00000015" w:rsidRPr="00E37C5C" w:rsidRDefault="00EB217E" w:rsidP="00C05D5F">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C05D5F">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C05D5F">
      <w:pPr>
        <w:spacing w:after="0" w:line="240" w:lineRule="auto"/>
        <w:jc w:val="both"/>
        <w:rPr>
          <w:rFonts w:ascii="Sylfaen" w:hAnsi="Sylfaen"/>
          <w:lang w:val="ka-GE"/>
        </w:rPr>
      </w:pPr>
    </w:p>
    <w:p w14:paraId="20DB2DC4" w14:textId="1B093350" w:rsidR="00E14853" w:rsidRPr="00E37C5C" w:rsidRDefault="00EB217E" w:rsidP="00C05D5F">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C05D5F">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w:t>
      </w:r>
      <w:r w:rsidR="00BE4678" w:rsidRPr="001750E8">
        <w:rPr>
          <w:rFonts w:ascii="Sylfaen" w:hAnsi="Sylfaen"/>
          <w:b/>
          <w:lang w:val="ka-GE"/>
        </w:rPr>
        <w:t>50,00</w:t>
      </w:r>
      <w:r w:rsidR="00EB217E" w:rsidRPr="001750E8">
        <w:rPr>
          <w:rFonts w:ascii="Sylfaen" w:hAnsi="Sylfaen"/>
          <w:b/>
          <w:lang w:val="ka-GE"/>
        </w:rPr>
        <w:t>0 ლარის ოდენობით</w:t>
      </w:r>
      <w:r w:rsidR="00BE4678" w:rsidRPr="001750E8">
        <w:rPr>
          <w:rFonts w:ascii="Sylfaen" w:hAnsi="Sylfaen"/>
          <w:b/>
          <w:lang w:val="ka-GE"/>
        </w:rPr>
        <w:t>.</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C05D5F">
      <w:pPr>
        <w:pStyle w:val="CommentText"/>
        <w:jc w:val="both"/>
        <w:rPr>
          <w:rFonts w:ascii="Sylfaen" w:hAnsi="Sylfaen"/>
          <w:sz w:val="22"/>
          <w:szCs w:val="22"/>
          <w:lang w:val="ka-GE"/>
        </w:rPr>
      </w:pPr>
    </w:p>
    <w:p w14:paraId="41514AA1" w14:textId="220EE2DD" w:rsidR="002347BF" w:rsidRPr="00E37C5C" w:rsidRDefault="002347BF" w:rsidP="00C05D5F">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C05D5F">
      <w:pPr>
        <w:spacing w:after="160" w:line="240" w:lineRule="auto"/>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C05D5F">
      <w:pPr>
        <w:spacing w:after="160" w:line="240" w:lineRule="auto"/>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C05D5F">
      <w:pPr>
        <w:spacing w:line="240" w:lineRule="auto"/>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C05D5F">
      <w:pPr>
        <w:spacing w:line="240" w:lineRule="auto"/>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C05D5F">
      <w:pPr>
        <w:spacing w:line="240" w:lineRule="auto"/>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C05D5F">
      <w:pPr>
        <w:spacing w:line="240" w:lineRule="auto"/>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395F8B81" w:rsidR="00044E70" w:rsidRDefault="00044E70" w:rsidP="00C05D5F">
      <w:pPr>
        <w:spacing w:line="240" w:lineRule="auto"/>
        <w:jc w:val="both"/>
        <w:rPr>
          <w:rFonts w:ascii="Sylfaen" w:hAnsi="Sylfaen"/>
          <w:lang w:val="ka-GE"/>
        </w:rPr>
      </w:pPr>
      <w:r>
        <w:rPr>
          <w:rFonts w:ascii="Sylfaen" w:hAnsi="Sylfaen"/>
          <w:lang w:val="ka-GE"/>
        </w:rPr>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 xml:space="preserve">ჩამონათვალი, რაოდენობა, ა.შ...) </w:t>
      </w:r>
      <w:r w:rsidR="008C1049">
        <w:rPr>
          <w:rFonts w:ascii="Sylfaen" w:hAnsi="Sylfaen"/>
          <w:lang w:val="ka-GE"/>
        </w:rPr>
        <w:t>და შესაბამისი დამადასტურებელი (</w:t>
      </w:r>
      <w:r w:rsidR="005D0256">
        <w:rPr>
          <w:rFonts w:ascii="Sylfaen" w:hAnsi="Sylfaen"/>
          <w:lang w:val="ka-GE"/>
        </w:rPr>
        <w:t>საკუთრებისა და ან იჯარით აღების) დოკუმენტაცია;</w:t>
      </w:r>
    </w:p>
    <w:p w14:paraId="2588F2F2" w14:textId="0A309E6B" w:rsidR="00044E70" w:rsidRDefault="00044E70" w:rsidP="00C05D5F">
      <w:pPr>
        <w:spacing w:line="240" w:lineRule="auto"/>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C05D5F">
      <w:pPr>
        <w:spacing w:line="240" w:lineRule="auto"/>
        <w:jc w:val="both"/>
        <w:rPr>
          <w:rFonts w:ascii="Sylfaen" w:hAnsi="Sylfaen"/>
          <w:b/>
          <w:color w:val="FF0000"/>
          <w:u w:val="single"/>
        </w:rPr>
      </w:pPr>
      <w:r>
        <w:rPr>
          <w:rFonts w:ascii="Sylfaen" w:hAnsi="Sylfaen"/>
          <w:b/>
          <w:color w:val="FF0000"/>
          <w:u w:val="single"/>
          <w:lang w:val="ka-GE"/>
        </w:rPr>
        <w:lastRenderedPageBreak/>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C05D5F">
      <w:pPr>
        <w:spacing w:line="240" w:lineRule="auto"/>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C05D5F">
      <w:pPr>
        <w:spacing w:after="0" w:line="240" w:lineRule="auto"/>
        <w:jc w:val="both"/>
        <w:rPr>
          <w:rFonts w:ascii="Sylfaen" w:hAnsi="Sylfaen"/>
          <w:lang w:val="ka-GE"/>
        </w:rPr>
      </w:pPr>
    </w:p>
    <w:p w14:paraId="18192F9A" w14:textId="2B439F7E" w:rsidR="003011B3" w:rsidRPr="00E37C5C" w:rsidRDefault="00AF6B33" w:rsidP="00C05D5F">
      <w:pPr>
        <w:spacing w:after="0" w:line="24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C05D5F">
      <w:pPr>
        <w:spacing w:after="0" w:line="24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4F65F599" w:rsidR="00B049C5" w:rsidRPr="00E37C5C" w:rsidRDefault="00B049C5" w:rsidP="00C05D5F">
      <w:pPr>
        <w:spacing w:after="0" w:line="240" w:lineRule="auto"/>
        <w:jc w:val="both"/>
        <w:rPr>
          <w:rFonts w:ascii="Sylfaen" w:hAnsi="Sylfaen"/>
          <w:lang w:val="ka-GE"/>
        </w:rPr>
      </w:pPr>
    </w:p>
    <w:p w14:paraId="7089A739" w14:textId="71386AD5" w:rsidR="00CC4789" w:rsidRPr="00A81360" w:rsidRDefault="00A81360" w:rsidP="00C05D5F">
      <w:pPr>
        <w:pStyle w:val="ListParagraph"/>
        <w:numPr>
          <w:ilvl w:val="1"/>
          <w:numId w:val="35"/>
        </w:numPr>
        <w:spacing w:after="0" w:line="24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C05D5F">
      <w:pPr>
        <w:pStyle w:val="ListParagraph"/>
        <w:spacing w:after="0" w:line="24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05D5F">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05D5F">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05D5F">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C05D5F">
      <w:pPr>
        <w:pStyle w:val="ListParagraph"/>
        <w:numPr>
          <w:ilvl w:val="2"/>
          <w:numId w:val="36"/>
        </w:numPr>
        <w:spacing w:after="0" w:line="24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C05D5F">
      <w:pPr>
        <w:pStyle w:val="ListParagraph"/>
        <w:numPr>
          <w:ilvl w:val="2"/>
          <w:numId w:val="36"/>
        </w:numPr>
        <w:spacing w:line="240" w:lineRule="auto"/>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C05D5F">
      <w:pPr>
        <w:pStyle w:val="ListParagraph"/>
        <w:numPr>
          <w:ilvl w:val="2"/>
          <w:numId w:val="36"/>
        </w:numPr>
        <w:spacing w:line="240" w:lineRule="auto"/>
        <w:jc w:val="both"/>
        <w:rPr>
          <w:lang w:val="es-MX"/>
        </w:rPr>
      </w:pPr>
      <w:r w:rsidRPr="00E37C5C">
        <w:rPr>
          <w:rFonts w:ascii="Sylfaen" w:hAnsi="Sylfaen"/>
          <w:lang w:val="ka-GE"/>
        </w:rPr>
        <w:t xml:space="preserve">შპს „ჯორჯიან უოთერ ენდ ფაუერი“ უფლებას იტოვებს თვითონ განსაზღვროს ტენდერის დასრულების ვადა, </w:t>
      </w:r>
      <w:r w:rsidRPr="00B94C39">
        <w:rPr>
          <w:rFonts w:ascii="Sylfaen" w:hAnsi="Sylfaen"/>
          <w:lang w:val="ka-GE"/>
        </w:rPr>
        <w:t>შეცვალოს ტენდერის პირობები,</w:t>
      </w:r>
      <w:r w:rsidRPr="00E37C5C">
        <w:rPr>
          <w:rFonts w:ascii="Sylfaen" w:hAnsi="Sylfaen"/>
          <w:lang w:val="ka-GE"/>
        </w:rPr>
        <w:t xml:space="preserve">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C05D5F">
      <w:pPr>
        <w:pStyle w:val="ListParagraph"/>
        <w:spacing w:after="0" w:line="24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C05D5F">
      <w:pPr>
        <w:pStyle w:val="ListParagraph"/>
        <w:spacing w:after="0" w:line="24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C05D5F">
      <w:pPr>
        <w:spacing w:after="0" w:line="24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C05D5F">
      <w:pPr>
        <w:spacing w:after="0" w:line="24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C05D5F">
      <w:pPr>
        <w:spacing w:after="0" w:line="24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C05D5F">
      <w:pPr>
        <w:spacing w:after="0" w:line="24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C05D5F">
      <w:pPr>
        <w:spacing w:after="0" w:line="240" w:lineRule="auto"/>
        <w:ind w:left="360"/>
        <w:jc w:val="both"/>
        <w:rPr>
          <w:rFonts w:ascii="Sylfaen" w:hAnsi="Sylfaen"/>
          <w:lang w:val="ka-GE"/>
        </w:rPr>
      </w:pPr>
      <w:r w:rsidRPr="00E37C5C">
        <w:rPr>
          <w:rFonts w:ascii="Sylfaen" w:hAnsi="Sylfaen"/>
          <w:lang w:val="ka-GE"/>
        </w:rPr>
        <w:lastRenderedPageBreak/>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C05D5F">
      <w:pPr>
        <w:spacing w:after="0" w:line="24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00C600E7" w:rsidR="007E0304" w:rsidRPr="00E37C5C" w:rsidRDefault="007E0304" w:rsidP="00C05D5F">
      <w:pPr>
        <w:spacing w:after="0" w:line="24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C05D5F">
      <w:pPr>
        <w:spacing w:after="0" w:line="240" w:lineRule="auto"/>
        <w:ind w:left="360"/>
        <w:jc w:val="both"/>
        <w:rPr>
          <w:rFonts w:ascii="Sylfaen" w:hAnsi="Sylfaen"/>
          <w:lang w:val="ka-GE"/>
        </w:rPr>
      </w:pPr>
    </w:p>
    <w:p w14:paraId="4E47B96C" w14:textId="3B8DECFD" w:rsidR="00E94ED1" w:rsidRPr="00E37C5C" w:rsidRDefault="00CE7176" w:rsidP="00C05D5F">
      <w:pPr>
        <w:spacing w:after="0" w:line="240" w:lineRule="auto"/>
        <w:jc w:val="both"/>
        <w:rPr>
          <w:rFonts w:ascii="Sylfaen" w:hAnsi="Sylfaen"/>
        </w:rPr>
      </w:pPr>
      <w:r w:rsidRPr="00E37C5C">
        <w:rPr>
          <w:rFonts w:ascii="Sylfaen" w:hAnsi="Sylfaen"/>
        </w:rPr>
        <w:object w:dxaOrig="1508" w:dyaOrig="983" w14:anchorId="4EC986F1">
          <v:shape id="_x0000_i1027" type="#_x0000_t75" style="width:75.7pt;height:48pt" o:ole="">
            <v:imagedata r:id="rId14" o:title=""/>
          </v:shape>
          <o:OLEObject Type="Embed" ProgID="Acrobat.Document.DC" ShapeID="_x0000_i1027" DrawAspect="Icon" ObjectID="_1780216168" r:id="rId15"/>
        </w:object>
      </w:r>
    </w:p>
    <w:p w14:paraId="3B7F205D" w14:textId="4C53C6EE" w:rsidR="00580531" w:rsidRPr="00E37C5C" w:rsidRDefault="00580531" w:rsidP="00C05D5F">
      <w:pPr>
        <w:pStyle w:val="ListParagraph"/>
        <w:spacing w:after="0" w:line="240" w:lineRule="auto"/>
        <w:ind w:left="1080"/>
        <w:jc w:val="both"/>
        <w:rPr>
          <w:rFonts w:ascii="Sylfaen" w:hAnsi="Sylfaen"/>
          <w:lang w:val="ka-GE"/>
        </w:rPr>
      </w:pPr>
    </w:p>
    <w:p w14:paraId="4B45BE62" w14:textId="65F3914E" w:rsidR="00C41C03" w:rsidRPr="005D0256" w:rsidRDefault="00F47570" w:rsidP="00C05D5F">
      <w:pPr>
        <w:spacing w:after="0" w:line="24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C05D5F">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05D5F">
      <w:pPr>
        <w:spacing w:after="0" w:line="240" w:lineRule="auto"/>
        <w:jc w:val="both"/>
        <w:rPr>
          <w:rFonts w:ascii="Sylfaen" w:hAnsi="Sylfaen"/>
          <w:b/>
          <w:lang w:val="ka-GE"/>
        </w:rPr>
      </w:pPr>
    </w:p>
    <w:p w14:paraId="4EFAD2AB" w14:textId="6274D91C" w:rsidR="00F827AD" w:rsidRPr="004B7C5D" w:rsidRDefault="00F827AD" w:rsidP="00C05D5F">
      <w:pPr>
        <w:spacing w:after="0" w:line="240" w:lineRule="auto"/>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C05D5F">
      <w:pPr>
        <w:spacing w:after="0" w:line="240" w:lineRule="auto"/>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076AEA17" w:rsidR="00F827AD" w:rsidRPr="00CA17D6" w:rsidRDefault="00F827AD" w:rsidP="00C05D5F">
      <w:pPr>
        <w:spacing w:after="0" w:line="240" w:lineRule="auto"/>
        <w:jc w:val="both"/>
        <w:rPr>
          <w:rFonts w:ascii="Sylfaen" w:hAnsi="Sylfaen" w:cs="Sylfaen"/>
          <w:lang w:val="ka-GE"/>
        </w:rPr>
      </w:pPr>
      <w:r w:rsidRPr="004B7C5D">
        <w:rPr>
          <w:rFonts w:ascii="Sylfaen" w:hAnsi="Sylfaen" w:cs="Sylfaen"/>
          <w:lang w:val="ka-GE"/>
        </w:rPr>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6" w:history="1">
        <w:r w:rsidR="00056A05" w:rsidRPr="003E5D33">
          <w:rPr>
            <w:rStyle w:val="Hyperlink"/>
            <w:lang w:val="ka-GE"/>
          </w:rPr>
          <w:t>ikhvadagadze@gwp.ge</w:t>
        </w:r>
      </w:hyperlink>
      <w:r w:rsidR="00056A05" w:rsidRPr="003E5D33">
        <w:rPr>
          <w:lang w:val="ka-GE"/>
        </w:rPr>
        <w:t xml:space="preserve"> </w:t>
      </w:r>
    </w:p>
    <w:p w14:paraId="683EC820" w14:textId="5C8FD72F" w:rsidR="00F827AD" w:rsidRPr="008649A8" w:rsidRDefault="00F827AD" w:rsidP="00C05D5F">
      <w:pPr>
        <w:spacing w:after="0" w:line="240" w:lineRule="auto"/>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r w:rsidR="00FA263E" w:rsidRPr="008649A8">
        <w:rPr>
          <w:rFonts w:ascii="Sylfaen" w:hAnsi="Sylfaen" w:cs="Sylfaen"/>
          <w:lang w:val="ka-GE"/>
        </w:rPr>
        <w:t>599 505 067</w:t>
      </w:r>
    </w:p>
    <w:p w14:paraId="4B905149" w14:textId="77777777" w:rsidR="00F827AD" w:rsidRPr="00E37C5C" w:rsidRDefault="00F827AD" w:rsidP="00C05D5F">
      <w:pPr>
        <w:spacing w:after="0" w:line="240" w:lineRule="auto"/>
        <w:jc w:val="both"/>
        <w:rPr>
          <w:rFonts w:ascii="Sylfaen" w:hAnsi="Sylfaen" w:cs="Sylfaen"/>
          <w:lang w:val="ka-GE"/>
        </w:rPr>
      </w:pPr>
    </w:p>
    <w:p w14:paraId="226F626E" w14:textId="39A2732D" w:rsidR="005E130F" w:rsidRPr="00E37C5C" w:rsidRDefault="005E130F" w:rsidP="00C05D5F">
      <w:pPr>
        <w:spacing w:after="0" w:line="240" w:lineRule="auto"/>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C05D5F">
      <w:pPr>
        <w:spacing w:after="0" w:line="240" w:lineRule="auto"/>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C05D5F">
      <w:pPr>
        <w:spacing w:after="0" w:line="240" w:lineRule="auto"/>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7"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C05D5F">
      <w:pPr>
        <w:spacing w:after="0" w:line="240" w:lineRule="auto"/>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C05D5F">
      <w:pPr>
        <w:spacing w:after="0" w:line="240" w:lineRule="auto"/>
        <w:jc w:val="both"/>
        <w:rPr>
          <w:rFonts w:ascii="Sylfaen" w:hAnsi="Sylfaen" w:cs="Arial"/>
          <w:lang w:val="ka-GE"/>
        </w:rPr>
      </w:pPr>
    </w:p>
    <w:p w14:paraId="5902A81D" w14:textId="77777777" w:rsidR="009228A8" w:rsidRPr="00E41D48" w:rsidRDefault="009228A8" w:rsidP="00C05D5F">
      <w:pPr>
        <w:spacing w:after="0" w:line="240" w:lineRule="auto"/>
        <w:jc w:val="both"/>
        <w:rPr>
          <w:rFonts w:ascii="Sylfaen" w:hAnsi="Sylfaen"/>
          <w:b/>
          <w:lang w:val="ka-GE"/>
        </w:rPr>
      </w:pPr>
      <w:bookmarkStart w:id="2" w:name="_Toc454818556"/>
      <w:bookmarkEnd w:id="2"/>
      <w:r w:rsidRPr="00E41D48">
        <w:rPr>
          <w:rFonts w:ascii="Sylfaen" w:hAnsi="Sylfaen"/>
          <w:b/>
          <w:lang w:val="ka-GE"/>
        </w:rPr>
        <w:t xml:space="preserve">გავეცანი </w:t>
      </w:r>
    </w:p>
    <w:p w14:paraId="55F841F1" w14:textId="77777777" w:rsidR="009228A8" w:rsidRPr="00E41D48" w:rsidRDefault="009228A8" w:rsidP="00C05D5F">
      <w:pPr>
        <w:spacing w:after="0" w:line="240" w:lineRule="auto"/>
        <w:jc w:val="both"/>
        <w:rPr>
          <w:rFonts w:ascii="Sylfaen" w:hAnsi="Sylfaen"/>
          <w:lang w:val="ka-GE"/>
        </w:rPr>
      </w:pPr>
    </w:p>
    <w:p w14:paraId="3006997C" w14:textId="77777777" w:rsidR="009228A8" w:rsidRPr="00E41D48" w:rsidRDefault="009228A8" w:rsidP="00C05D5F">
      <w:pPr>
        <w:spacing w:after="0" w:line="24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C05D5F">
      <w:pPr>
        <w:spacing w:after="0" w:line="240" w:lineRule="auto"/>
        <w:jc w:val="both"/>
        <w:rPr>
          <w:rFonts w:ascii="Sylfaen" w:hAnsi="Sylfaen"/>
          <w:lang w:val="ka-GE"/>
        </w:rPr>
      </w:pPr>
    </w:p>
    <w:p w14:paraId="48ED8F57" w14:textId="77777777" w:rsidR="009228A8" w:rsidRPr="00E41D48" w:rsidRDefault="009228A8" w:rsidP="00C05D5F">
      <w:pPr>
        <w:spacing w:after="0" w:line="240" w:lineRule="auto"/>
        <w:jc w:val="both"/>
        <w:rPr>
          <w:rFonts w:ascii="Sylfaen" w:hAnsi="Sylfaen"/>
          <w:lang w:val="ka-GE"/>
        </w:rPr>
      </w:pPr>
    </w:p>
    <w:sectPr w:rsidR="009228A8" w:rsidRPr="00E41D48" w:rsidSect="005111AB">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17A814" w14:textId="77777777" w:rsidR="004715F5" w:rsidRDefault="004715F5" w:rsidP="007902EA">
      <w:pPr>
        <w:spacing w:after="0" w:line="240" w:lineRule="auto"/>
      </w:pPr>
      <w:r>
        <w:separator/>
      </w:r>
    </w:p>
  </w:endnote>
  <w:endnote w:type="continuationSeparator" w:id="0">
    <w:p w14:paraId="52E5607C" w14:textId="77777777" w:rsidR="004715F5" w:rsidRDefault="004715F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592AA88D" w:rsidR="00056A05" w:rsidRDefault="00056A05">
        <w:pPr>
          <w:pStyle w:val="Footer"/>
          <w:jc w:val="right"/>
        </w:pPr>
        <w:r>
          <w:fldChar w:fldCharType="begin"/>
        </w:r>
        <w:r>
          <w:instrText xml:space="preserve"> PAGE   \* MERGEFORMAT </w:instrText>
        </w:r>
        <w:r>
          <w:fldChar w:fldCharType="separate"/>
        </w:r>
        <w:r w:rsidR="004B1388">
          <w:rPr>
            <w:noProof/>
          </w:rPr>
          <w:t>6</w:t>
        </w:r>
        <w:r>
          <w:rPr>
            <w:noProof/>
          </w:rPr>
          <w:fldChar w:fldCharType="end"/>
        </w:r>
      </w:p>
    </w:sdtContent>
  </w:sdt>
  <w:p w14:paraId="4637608E" w14:textId="77777777" w:rsidR="00056A05" w:rsidRDefault="00056A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924CC7" w14:textId="77777777" w:rsidR="004715F5" w:rsidRDefault="004715F5" w:rsidP="007902EA">
      <w:pPr>
        <w:spacing w:after="0" w:line="240" w:lineRule="auto"/>
      </w:pPr>
      <w:r>
        <w:separator/>
      </w:r>
    </w:p>
  </w:footnote>
  <w:footnote w:type="continuationSeparator" w:id="0">
    <w:p w14:paraId="05848401" w14:textId="77777777" w:rsidR="004715F5" w:rsidRDefault="004715F5" w:rsidP="007902E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7CB"/>
    <w:rsid w:val="0004786C"/>
    <w:rsid w:val="00051E54"/>
    <w:rsid w:val="00053EAB"/>
    <w:rsid w:val="0005435C"/>
    <w:rsid w:val="00055E1E"/>
    <w:rsid w:val="00056A05"/>
    <w:rsid w:val="00056A31"/>
    <w:rsid w:val="00064AB9"/>
    <w:rsid w:val="0006542B"/>
    <w:rsid w:val="00081D42"/>
    <w:rsid w:val="00082939"/>
    <w:rsid w:val="000839D9"/>
    <w:rsid w:val="00092A77"/>
    <w:rsid w:val="00092E77"/>
    <w:rsid w:val="000974B9"/>
    <w:rsid w:val="000A0D72"/>
    <w:rsid w:val="000B0617"/>
    <w:rsid w:val="000B1C85"/>
    <w:rsid w:val="000B1F4E"/>
    <w:rsid w:val="000B4C5E"/>
    <w:rsid w:val="000B5D0F"/>
    <w:rsid w:val="000C3223"/>
    <w:rsid w:val="000C7D12"/>
    <w:rsid w:val="000D5BB4"/>
    <w:rsid w:val="000D68A2"/>
    <w:rsid w:val="000E5617"/>
    <w:rsid w:val="000E6272"/>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50E8"/>
    <w:rsid w:val="0017792E"/>
    <w:rsid w:val="00185C9D"/>
    <w:rsid w:val="001921BE"/>
    <w:rsid w:val="00194044"/>
    <w:rsid w:val="001A0977"/>
    <w:rsid w:val="001A09F5"/>
    <w:rsid w:val="001A2225"/>
    <w:rsid w:val="001A47AF"/>
    <w:rsid w:val="001A507F"/>
    <w:rsid w:val="001A5BDB"/>
    <w:rsid w:val="001B055A"/>
    <w:rsid w:val="001B0D00"/>
    <w:rsid w:val="001B6BD5"/>
    <w:rsid w:val="001B740A"/>
    <w:rsid w:val="001B75E0"/>
    <w:rsid w:val="001B7903"/>
    <w:rsid w:val="001C112D"/>
    <w:rsid w:val="001C2BF2"/>
    <w:rsid w:val="001C7577"/>
    <w:rsid w:val="001D0413"/>
    <w:rsid w:val="001D3B12"/>
    <w:rsid w:val="001D63C9"/>
    <w:rsid w:val="001E0606"/>
    <w:rsid w:val="001F3FAC"/>
    <w:rsid w:val="002007EE"/>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11C0"/>
    <w:rsid w:val="0025658B"/>
    <w:rsid w:val="002568CE"/>
    <w:rsid w:val="00257F36"/>
    <w:rsid w:val="0026043B"/>
    <w:rsid w:val="00266CA0"/>
    <w:rsid w:val="00270BF2"/>
    <w:rsid w:val="00275958"/>
    <w:rsid w:val="00276F7A"/>
    <w:rsid w:val="002778A0"/>
    <w:rsid w:val="00277B37"/>
    <w:rsid w:val="0029272A"/>
    <w:rsid w:val="002A1A7F"/>
    <w:rsid w:val="002A4474"/>
    <w:rsid w:val="002A4E62"/>
    <w:rsid w:val="002A60C4"/>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A29"/>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E5D33"/>
    <w:rsid w:val="003F370C"/>
    <w:rsid w:val="003F5521"/>
    <w:rsid w:val="003F699A"/>
    <w:rsid w:val="00410EC6"/>
    <w:rsid w:val="0041258C"/>
    <w:rsid w:val="00412E4D"/>
    <w:rsid w:val="0041399D"/>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5F5"/>
    <w:rsid w:val="004717AB"/>
    <w:rsid w:val="00483B17"/>
    <w:rsid w:val="00486589"/>
    <w:rsid w:val="0048659C"/>
    <w:rsid w:val="00497393"/>
    <w:rsid w:val="004A0871"/>
    <w:rsid w:val="004A3BD8"/>
    <w:rsid w:val="004A66FB"/>
    <w:rsid w:val="004A6947"/>
    <w:rsid w:val="004A7C56"/>
    <w:rsid w:val="004B09C9"/>
    <w:rsid w:val="004B1388"/>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46A46"/>
    <w:rsid w:val="005553C3"/>
    <w:rsid w:val="00567ACA"/>
    <w:rsid w:val="0057140B"/>
    <w:rsid w:val="0057474B"/>
    <w:rsid w:val="00575D3E"/>
    <w:rsid w:val="00580531"/>
    <w:rsid w:val="005832A4"/>
    <w:rsid w:val="00583B48"/>
    <w:rsid w:val="00586056"/>
    <w:rsid w:val="00586C84"/>
    <w:rsid w:val="00595E4B"/>
    <w:rsid w:val="005A0827"/>
    <w:rsid w:val="005A0872"/>
    <w:rsid w:val="005A427F"/>
    <w:rsid w:val="005C14A4"/>
    <w:rsid w:val="005D0256"/>
    <w:rsid w:val="005D25DA"/>
    <w:rsid w:val="005D3B83"/>
    <w:rsid w:val="005E05B1"/>
    <w:rsid w:val="005E130F"/>
    <w:rsid w:val="005F3357"/>
    <w:rsid w:val="00610FC8"/>
    <w:rsid w:val="0061327C"/>
    <w:rsid w:val="00615BD2"/>
    <w:rsid w:val="00615DED"/>
    <w:rsid w:val="00617237"/>
    <w:rsid w:val="00632910"/>
    <w:rsid w:val="00633210"/>
    <w:rsid w:val="00634B58"/>
    <w:rsid w:val="0063733E"/>
    <w:rsid w:val="00643E20"/>
    <w:rsid w:val="006447A4"/>
    <w:rsid w:val="006531A9"/>
    <w:rsid w:val="00661B3E"/>
    <w:rsid w:val="00665219"/>
    <w:rsid w:val="00665C42"/>
    <w:rsid w:val="00667B1F"/>
    <w:rsid w:val="00670159"/>
    <w:rsid w:val="00670B37"/>
    <w:rsid w:val="00674470"/>
    <w:rsid w:val="0067481E"/>
    <w:rsid w:val="00674F71"/>
    <w:rsid w:val="006752F4"/>
    <w:rsid w:val="00680844"/>
    <w:rsid w:val="00681B23"/>
    <w:rsid w:val="006856E8"/>
    <w:rsid w:val="00686EFC"/>
    <w:rsid w:val="00692B13"/>
    <w:rsid w:val="0069500B"/>
    <w:rsid w:val="006A256D"/>
    <w:rsid w:val="006A3D31"/>
    <w:rsid w:val="006A7B28"/>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10F57"/>
    <w:rsid w:val="00711C86"/>
    <w:rsid w:val="00712E16"/>
    <w:rsid w:val="00713EFC"/>
    <w:rsid w:val="007146D2"/>
    <w:rsid w:val="007151B6"/>
    <w:rsid w:val="00715A5D"/>
    <w:rsid w:val="00717D5F"/>
    <w:rsid w:val="007309AA"/>
    <w:rsid w:val="00730DF3"/>
    <w:rsid w:val="00734570"/>
    <w:rsid w:val="00735828"/>
    <w:rsid w:val="00743C42"/>
    <w:rsid w:val="0074540C"/>
    <w:rsid w:val="0076434C"/>
    <w:rsid w:val="00764A65"/>
    <w:rsid w:val="00772078"/>
    <w:rsid w:val="007778CE"/>
    <w:rsid w:val="007850DE"/>
    <w:rsid w:val="007902EA"/>
    <w:rsid w:val="0079252D"/>
    <w:rsid w:val="00794191"/>
    <w:rsid w:val="00796BF5"/>
    <w:rsid w:val="007A28C4"/>
    <w:rsid w:val="007A5CB0"/>
    <w:rsid w:val="007A6E1A"/>
    <w:rsid w:val="007A7424"/>
    <w:rsid w:val="007B0E18"/>
    <w:rsid w:val="007B4C58"/>
    <w:rsid w:val="007B7D53"/>
    <w:rsid w:val="007C1229"/>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49A8"/>
    <w:rsid w:val="00865556"/>
    <w:rsid w:val="00865E22"/>
    <w:rsid w:val="00867825"/>
    <w:rsid w:val="00870632"/>
    <w:rsid w:val="008751D7"/>
    <w:rsid w:val="00875254"/>
    <w:rsid w:val="00876B2D"/>
    <w:rsid w:val="00876B9D"/>
    <w:rsid w:val="0088287D"/>
    <w:rsid w:val="008872BD"/>
    <w:rsid w:val="00890026"/>
    <w:rsid w:val="008918CD"/>
    <w:rsid w:val="00894C67"/>
    <w:rsid w:val="00896274"/>
    <w:rsid w:val="008978B9"/>
    <w:rsid w:val="008A02A1"/>
    <w:rsid w:val="008A3D28"/>
    <w:rsid w:val="008A5094"/>
    <w:rsid w:val="008A673F"/>
    <w:rsid w:val="008B04EA"/>
    <w:rsid w:val="008B394A"/>
    <w:rsid w:val="008B67F1"/>
    <w:rsid w:val="008C04FA"/>
    <w:rsid w:val="008C0A74"/>
    <w:rsid w:val="008C1049"/>
    <w:rsid w:val="008C35CC"/>
    <w:rsid w:val="008C70F6"/>
    <w:rsid w:val="008D04C5"/>
    <w:rsid w:val="008E16DA"/>
    <w:rsid w:val="008E3D20"/>
    <w:rsid w:val="008E55E0"/>
    <w:rsid w:val="008F38DE"/>
    <w:rsid w:val="008F419D"/>
    <w:rsid w:val="0090279D"/>
    <w:rsid w:val="00904044"/>
    <w:rsid w:val="00906D7F"/>
    <w:rsid w:val="00913646"/>
    <w:rsid w:val="009208BF"/>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71CED"/>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4738"/>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0F7C"/>
    <w:rsid w:val="00A21BAB"/>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D0250"/>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59C7"/>
    <w:rsid w:val="00B47896"/>
    <w:rsid w:val="00B47D4C"/>
    <w:rsid w:val="00B51A5F"/>
    <w:rsid w:val="00B5249E"/>
    <w:rsid w:val="00B5452A"/>
    <w:rsid w:val="00B616CF"/>
    <w:rsid w:val="00B646F1"/>
    <w:rsid w:val="00B649FA"/>
    <w:rsid w:val="00B806AE"/>
    <w:rsid w:val="00B830F8"/>
    <w:rsid w:val="00B83F1F"/>
    <w:rsid w:val="00B84106"/>
    <w:rsid w:val="00B92B05"/>
    <w:rsid w:val="00B92FBE"/>
    <w:rsid w:val="00B942E0"/>
    <w:rsid w:val="00B94C39"/>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5D5F"/>
    <w:rsid w:val="00C06F22"/>
    <w:rsid w:val="00C11E7E"/>
    <w:rsid w:val="00C12270"/>
    <w:rsid w:val="00C14986"/>
    <w:rsid w:val="00C14D7A"/>
    <w:rsid w:val="00C3290E"/>
    <w:rsid w:val="00C33D82"/>
    <w:rsid w:val="00C40C8C"/>
    <w:rsid w:val="00C41C03"/>
    <w:rsid w:val="00C55BCF"/>
    <w:rsid w:val="00C67999"/>
    <w:rsid w:val="00C73981"/>
    <w:rsid w:val="00C761CC"/>
    <w:rsid w:val="00C83494"/>
    <w:rsid w:val="00C854BC"/>
    <w:rsid w:val="00C86CD0"/>
    <w:rsid w:val="00C87ABD"/>
    <w:rsid w:val="00C91AFC"/>
    <w:rsid w:val="00C9205D"/>
    <w:rsid w:val="00CA1443"/>
    <w:rsid w:val="00CA17D6"/>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2C7"/>
    <w:rsid w:val="00CF45D3"/>
    <w:rsid w:val="00CF4F77"/>
    <w:rsid w:val="00CF521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5752F"/>
    <w:rsid w:val="00D624C5"/>
    <w:rsid w:val="00D663A7"/>
    <w:rsid w:val="00D71549"/>
    <w:rsid w:val="00D7427F"/>
    <w:rsid w:val="00D80CDB"/>
    <w:rsid w:val="00D8245F"/>
    <w:rsid w:val="00D836DE"/>
    <w:rsid w:val="00D959AB"/>
    <w:rsid w:val="00D95A0F"/>
    <w:rsid w:val="00D96566"/>
    <w:rsid w:val="00DA4009"/>
    <w:rsid w:val="00DA5376"/>
    <w:rsid w:val="00DA6E08"/>
    <w:rsid w:val="00DB10DA"/>
    <w:rsid w:val="00DB4255"/>
    <w:rsid w:val="00DB4D6B"/>
    <w:rsid w:val="00DB77E8"/>
    <w:rsid w:val="00DC2AA1"/>
    <w:rsid w:val="00DC4440"/>
    <w:rsid w:val="00DC6664"/>
    <w:rsid w:val="00DD1F94"/>
    <w:rsid w:val="00DD41A8"/>
    <w:rsid w:val="00DE4A0A"/>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1E98"/>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D5FC0"/>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96962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Excel_Worksheet1.xlsx"/><Relationship Id="rId17" Type="http://schemas.openxmlformats.org/officeDocument/2006/relationships/hyperlink" Target="mailto:nkoberidze@gwp.ge" TargetMode="External"/><Relationship Id="rId2" Type="http://schemas.openxmlformats.org/officeDocument/2006/relationships/numbering" Target="numbering.xml"/><Relationship Id="rId16" Type="http://schemas.openxmlformats.org/officeDocument/2006/relationships/hyperlink" Target="mailto:ikhvadagadze@gwp.g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2542FF-3724-415B-9381-765CD01EBF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6</Pages>
  <Words>1551</Words>
  <Characters>8844</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Nino Koberidze</cp:lastModifiedBy>
  <cp:revision>16</cp:revision>
  <cp:lastPrinted>2015-07-27T06:36:00Z</cp:lastPrinted>
  <dcterms:created xsi:type="dcterms:W3CDTF">2024-06-13T12:44:00Z</dcterms:created>
  <dcterms:modified xsi:type="dcterms:W3CDTF">2024-06-18T07:43:00Z</dcterms:modified>
</cp:coreProperties>
</file>